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A44" w:rsidRDefault="00DE051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40630229"/>
      <w:bookmarkStart w:id="1" w:name="_GoBack"/>
      <w:r w:rsidRPr="00DE0517"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401629"/>
            <wp:effectExtent l="0" t="0" r="0" b="0"/>
            <wp:docPr id="1" name="Рисунок 1" descr="\\fileserver\SCHOOL_CONTENT\13 кабинет Гнездина М.Н\2024-2025 уч.год\гнездина титульники\окр мир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fileserver\SCHOOL_CONTENT\13 кабинет Гнездина М.Н\2024-2025 уч.год\гнездина титульники\окр мир.tif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553A44" w:rsidRPr="007F5505" w:rsidRDefault="00553A44" w:rsidP="00DE0517">
      <w:pPr>
        <w:spacing w:after="0"/>
        <w:rPr>
          <w:lang w:val="ru-RU"/>
        </w:rPr>
      </w:pPr>
    </w:p>
    <w:p w:rsidR="00553A44" w:rsidRPr="007F5505" w:rsidRDefault="00553A44">
      <w:pPr>
        <w:spacing w:after="0"/>
        <w:ind w:left="120"/>
        <w:jc w:val="center"/>
        <w:rPr>
          <w:lang w:val="ru-RU"/>
        </w:rPr>
      </w:pPr>
    </w:p>
    <w:bookmarkEnd w:id="0"/>
    <w:p w:rsidR="00553A44" w:rsidRPr="007F5505" w:rsidRDefault="007F5505" w:rsidP="00DE0517">
      <w:pPr>
        <w:spacing w:after="0" w:line="264" w:lineRule="auto"/>
        <w:ind w:left="120"/>
        <w:jc w:val="center"/>
        <w:rPr>
          <w:lang w:val="ru-RU"/>
        </w:rPr>
      </w:pPr>
      <w:r w:rsidRPr="007F550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53A44" w:rsidRPr="007F5505" w:rsidRDefault="00553A44">
      <w:pPr>
        <w:spacing w:after="0" w:line="264" w:lineRule="auto"/>
        <w:ind w:left="120"/>
        <w:jc w:val="both"/>
        <w:rPr>
          <w:lang w:val="ru-RU"/>
        </w:rPr>
      </w:pP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553A44" w:rsidRPr="007F5505" w:rsidRDefault="007F5505">
      <w:pPr>
        <w:spacing w:after="0" w:line="264" w:lineRule="auto"/>
        <w:ind w:left="120"/>
        <w:jc w:val="both"/>
        <w:rPr>
          <w:lang w:val="ru-RU"/>
        </w:rPr>
      </w:pPr>
      <w:r w:rsidRPr="007F550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553A44" w:rsidRPr="007F5505" w:rsidRDefault="00553A44">
      <w:pPr>
        <w:spacing w:after="0" w:line="264" w:lineRule="auto"/>
        <w:ind w:left="120"/>
        <w:jc w:val="both"/>
        <w:rPr>
          <w:lang w:val="ru-RU"/>
        </w:rPr>
      </w:pP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553A44" w:rsidRPr="007F5505" w:rsidRDefault="00553A44">
      <w:pPr>
        <w:spacing w:after="0" w:line="264" w:lineRule="auto"/>
        <w:ind w:left="120"/>
        <w:jc w:val="both"/>
        <w:rPr>
          <w:lang w:val="ru-RU"/>
        </w:rPr>
      </w:pPr>
    </w:p>
    <w:p w:rsidR="00553A44" w:rsidRPr="007F5505" w:rsidRDefault="007F5505">
      <w:pPr>
        <w:spacing w:after="0" w:line="264" w:lineRule="auto"/>
        <w:ind w:left="120"/>
        <w:jc w:val="both"/>
        <w:rPr>
          <w:lang w:val="ru-RU"/>
        </w:rPr>
      </w:pPr>
      <w:r w:rsidRPr="007F5505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553A44" w:rsidRPr="007F5505" w:rsidRDefault="00553A44">
      <w:pPr>
        <w:spacing w:after="0" w:line="264" w:lineRule="auto"/>
        <w:ind w:left="120"/>
        <w:jc w:val="both"/>
        <w:rPr>
          <w:lang w:val="ru-RU"/>
        </w:rPr>
      </w:pP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553A44" w:rsidRPr="007F5505" w:rsidRDefault="007F550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553A44" w:rsidRPr="007F5505" w:rsidRDefault="007F550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553A44" w:rsidRPr="007F5505" w:rsidRDefault="007F550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7F5505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553A44" w:rsidRPr="007F5505" w:rsidRDefault="007F550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553A44" w:rsidRPr="007F5505" w:rsidRDefault="007F550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553A44" w:rsidRPr="007F5505" w:rsidRDefault="007F550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553A44" w:rsidRPr="007F5505" w:rsidRDefault="007F550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553A44" w:rsidRPr="007F5505" w:rsidRDefault="007F550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553A44" w:rsidRPr="007F5505" w:rsidRDefault="007F550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553A44" w:rsidRPr="007F5505" w:rsidRDefault="007F550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553A44" w:rsidRPr="007F5505" w:rsidRDefault="00553A44">
      <w:pPr>
        <w:spacing w:after="0" w:line="264" w:lineRule="auto"/>
        <w:ind w:left="120"/>
        <w:jc w:val="both"/>
        <w:rPr>
          <w:lang w:val="ru-RU"/>
        </w:rPr>
      </w:pPr>
    </w:p>
    <w:p w:rsidR="00553A44" w:rsidRPr="007F5505" w:rsidRDefault="007F5505">
      <w:pPr>
        <w:spacing w:after="0" w:line="264" w:lineRule="auto"/>
        <w:ind w:left="120"/>
        <w:jc w:val="both"/>
        <w:rPr>
          <w:lang w:val="ru-RU"/>
        </w:rPr>
      </w:pPr>
      <w:r w:rsidRPr="007F550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553A44" w:rsidRPr="007F5505" w:rsidRDefault="00553A44">
      <w:pPr>
        <w:spacing w:after="0" w:line="264" w:lineRule="auto"/>
        <w:ind w:left="120"/>
        <w:jc w:val="both"/>
        <w:rPr>
          <w:lang w:val="ru-RU"/>
        </w:rPr>
      </w:pP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553A44" w:rsidRPr="007F5505" w:rsidRDefault="00553A44">
      <w:pPr>
        <w:rPr>
          <w:lang w:val="ru-RU"/>
        </w:rPr>
      </w:pPr>
      <w:bookmarkStart w:id="2" w:name="block-40630228"/>
    </w:p>
    <w:p w:rsidR="00553A44" w:rsidRPr="007F5505" w:rsidRDefault="00553A44">
      <w:pPr>
        <w:rPr>
          <w:lang w:val="ru-RU"/>
        </w:rPr>
      </w:pPr>
    </w:p>
    <w:bookmarkEnd w:id="2"/>
    <w:p w:rsidR="00553A44" w:rsidRPr="007F5505" w:rsidRDefault="007F550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7F5505">
        <w:rPr>
          <w:rFonts w:ascii="Times New Roman" w:hAnsi="Times New Roman"/>
          <w:b/>
          <w:color w:val="000000"/>
          <w:sz w:val="28"/>
          <w:lang w:val="ru-RU"/>
        </w:rPr>
        <w:t>ОДЕРЖАНИЕ УЧЕБНОГО ПРЕДМЕТА</w:t>
      </w:r>
    </w:p>
    <w:p w:rsidR="00553A44" w:rsidRPr="007F5505" w:rsidRDefault="00553A44">
      <w:pPr>
        <w:spacing w:after="0" w:line="264" w:lineRule="auto"/>
        <w:ind w:left="120"/>
        <w:jc w:val="both"/>
        <w:rPr>
          <w:lang w:val="ru-RU"/>
        </w:rPr>
      </w:pPr>
    </w:p>
    <w:p w:rsidR="00553A44" w:rsidRPr="007F5505" w:rsidRDefault="007F5505">
      <w:pPr>
        <w:spacing w:after="0" w:line="264" w:lineRule="auto"/>
        <w:ind w:left="120"/>
        <w:jc w:val="both"/>
        <w:rPr>
          <w:lang w:val="ru-RU"/>
        </w:rPr>
      </w:pPr>
      <w:r w:rsidRPr="007F5505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</w:t>
      </w:r>
      <w:r>
        <w:rPr>
          <w:rFonts w:ascii="Times New Roman" w:hAnsi="Times New Roman"/>
          <w:color w:val="000000"/>
          <w:sz w:val="28"/>
          <w:lang w:val="ru-RU"/>
        </w:rPr>
        <w:t>в и учебного оборудования; поза,</w:t>
      </w:r>
      <w:r w:rsidRPr="007F5505">
        <w:rPr>
          <w:rFonts w:ascii="Times New Roman" w:hAnsi="Times New Roman"/>
          <w:color w:val="000000"/>
          <w:sz w:val="28"/>
          <w:lang w:val="ru-RU"/>
        </w:rPr>
        <w:t xml:space="preserve"> освещение рабочего места. Правила безопасной работы на учебном месте.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Россия – наша Родина. Москва – столица России. Символы России (герб, флаг, гимн). Народы России. </w:t>
      </w:r>
      <w:r w:rsidRPr="00DE0517">
        <w:rPr>
          <w:rFonts w:ascii="Times New Roman" w:hAnsi="Times New Roman"/>
          <w:color w:val="000000"/>
          <w:sz w:val="28"/>
          <w:lang w:val="ru-RU"/>
        </w:rPr>
        <w:t xml:space="preserve">Первоначальные сведения о родном крае. </w:t>
      </w:r>
      <w:r w:rsidRPr="007F5505">
        <w:rPr>
          <w:rFonts w:ascii="Times New Roman" w:hAnsi="Times New Roman"/>
          <w:color w:val="000000"/>
          <w:sz w:val="28"/>
          <w:lang w:val="ru-RU"/>
        </w:rPr>
        <w:t>Название своего населённого пункта (города, села), региона. Культурные объекты родного края.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оснащенных </w:t>
      </w:r>
      <w:r w:rsidRPr="007F5505">
        <w:rPr>
          <w:rFonts w:ascii="Times New Roman" w:hAnsi="Times New Roman"/>
          <w:color w:val="000000"/>
          <w:sz w:val="28"/>
          <w:lang w:val="ru-RU"/>
        </w:rPr>
        <w:lastRenderedPageBreak/>
        <w:t>экраном. Правила безопасности в быту: пользование бытовыми электроприборами, газовыми плитами.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7F550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553A44" w:rsidRPr="007F5505" w:rsidRDefault="007F550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553A44" w:rsidRPr="007F5505" w:rsidRDefault="007F550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553A44" w:rsidRPr="007F5505" w:rsidRDefault="007F550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7F550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553A44" w:rsidRPr="007F5505" w:rsidRDefault="007F550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553A44" w:rsidRPr="007F5505" w:rsidRDefault="007F550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7F5505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553A44" w:rsidRPr="007F5505" w:rsidRDefault="007F550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553A44" w:rsidRPr="007F5505" w:rsidRDefault="007F550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553A44" w:rsidRPr="007F5505" w:rsidRDefault="007F550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553A44" w:rsidRPr="007F5505" w:rsidRDefault="007F550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553A44" w:rsidRPr="007F5505" w:rsidRDefault="007F550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7F5505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553A44" w:rsidRPr="007F5505" w:rsidRDefault="007F550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553A44" w:rsidRPr="007F5505" w:rsidRDefault="007F550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553A44" w:rsidRPr="007F5505" w:rsidRDefault="007F550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7F5505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553A44" w:rsidRPr="007F5505" w:rsidRDefault="007F550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553A44" w:rsidRPr="007F5505" w:rsidRDefault="00553A44">
      <w:pPr>
        <w:spacing w:after="0" w:line="264" w:lineRule="auto"/>
        <w:ind w:left="120"/>
        <w:jc w:val="both"/>
        <w:rPr>
          <w:lang w:val="ru-RU"/>
        </w:rPr>
      </w:pPr>
    </w:p>
    <w:p w:rsidR="00553A44" w:rsidRPr="007F5505" w:rsidRDefault="007F5505">
      <w:pPr>
        <w:spacing w:after="0" w:line="264" w:lineRule="auto"/>
        <w:ind w:left="120"/>
        <w:jc w:val="both"/>
        <w:rPr>
          <w:lang w:val="ru-RU"/>
        </w:rPr>
      </w:pPr>
      <w:r w:rsidRPr="007F550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Звёзды и созвездия, наблюдения звёздного неба. Планеты. Чем Земля отличается от других планет; условия жизни на Земле. </w:t>
      </w:r>
      <w:r w:rsidRPr="00DE0517">
        <w:rPr>
          <w:rFonts w:ascii="Times New Roman" w:hAnsi="Times New Roman"/>
          <w:color w:val="000000"/>
          <w:sz w:val="28"/>
          <w:lang w:val="ru-RU"/>
        </w:rPr>
        <w:t xml:space="preserve">Изображения Земли: глобус, карта, план. </w:t>
      </w:r>
      <w:r w:rsidRPr="007F5505">
        <w:rPr>
          <w:rFonts w:ascii="Times New Roman" w:hAnsi="Times New Roman"/>
          <w:color w:val="000000"/>
          <w:sz w:val="28"/>
          <w:lang w:val="ru-RU"/>
        </w:rPr>
        <w:t>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  <w:r w:rsidRPr="007F5505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7F550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553A44" w:rsidRPr="007F5505" w:rsidRDefault="007F550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553A44" w:rsidRPr="007F5505" w:rsidRDefault="007F550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553A44" w:rsidRDefault="007F5505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553A44" w:rsidRPr="007F5505" w:rsidRDefault="007F550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553A44" w:rsidRPr="007F5505" w:rsidRDefault="007F550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553A44" w:rsidRDefault="007F5505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i/>
          <w:color w:val="000000"/>
          <w:sz w:val="28"/>
          <w:lang w:val="ru-RU"/>
        </w:rPr>
        <w:lastRenderedPageBreak/>
        <w:t>Работа с информацией как часть познавательных универсальных учебных действий способствует формированию умений:</w:t>
      </w:r>
    </w:p>
    <w:p w:rsidR="00553A44" w:rsidRPr="007F5505" w:rsidRDefault="007F550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553A44" w:rsidRPr="007F5505" w:rsidRDefault="007F550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553A44" w:rsidRPr="007F5505" w:rsidRDefault="007F550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553A44" w:rsidRPr="007F5505" w:rsidRDefault="007F550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7F5505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553A44" w:rsidRPr="007F5505" w:rsidRDefault="007F550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553A44" w:rsidRPr="007F5505" w:rsidRDefault="007F550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553A44" w:rsidRPr="007F5505" w:rsidRDefault="007F550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553A44" w:rsidRPr="007F5505" w:rsidRDefault="007F550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553A44" w:rsidRPr="007F5505" w:rsidRDefault="007F550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553A44" w:rsidRPr="007F5505" w:rsidRDefault="007F550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553A44" w:rsidRPr="007F5505" w:rsidRDefault="007F550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553A44" w:rsidRPr="007F5505" w:rsidRDefault="007F550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553A44" w:rsidRPr="007F5505" w:rsidRDefault="007F550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7F5505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553A44" w:rsidRPr="007F5505" w:rsidRDefault="007F550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553A44" w:rsidRPr="007F5505" w:rsidRDefault="007F550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553A44" w:rsidRPr="007F5505" w:rsidRDefault="007F550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Совместная деятельность </w:t>
      </w:r>
      <w:r w:rsidRPr="007F5505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553A44" w:rsidRPr="007F5505" w:rsidRDefault="007F550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553A44" w:rsidRPr="007F5505" w:rsidRDefault="007F550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553A44" w:rsidRPr="007F5505" w:rsidRDefault="007F550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553A44" w:rsidRPr="007F5505" w:rsidRDefault="007F550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553A44" w:rsidRPr="007F5505" w:rsidRDefault="00553A44">
      <w:pPr>
        <w:spacing w:after="0" w:line="264" w:lineRule="auto"/>
        <w:ind w:left="120"/>
        <w:jc w:val="both"/>
        <w:rPr>
          <w:lang w:val="ru-RU"/>
        </w:rPr>
      </w:pPr>
    </w:p>
    <w:p w:rsidR="00553A44" w:rsidRPr="007F5505" w:rsidRDefault="007F5505">
      <w:pPr>
        <w:spacing w:after="0" w:line="264" w:lineRule="auto"/>
        <w:ind w:left="120"/>
        <w:jc w:val="both"/>
        <w:rPr>
          <w:lang w:val="ru-RU"/>
        </w:rPr>
      </w:pPr>
      <w:r w:rsidRPr="007F550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</w:t>
      </w:r>
      <w:r w:rsidRPr="00DE0517">
        <w:rPr>
          <w:rFonts w:ascii="Times New Roman" w:hAnsi="Times New Roman"/>
          <w:color w:val="000000"/>
          <w:sz w:val="28"/>
          <w:lang w:val="ru-RU"/>
        </w:rPr>
        <w:t xml:space="preserve">Вода. Свойства воды. </w:t>
      </w:r>
      <w:r w:rsidRPr="007F5505">
        <w:rPr>
          <w:rFonts w:ascii="Times New Roman" w:hAnsi="Times New Roman"/>
          <w:color w:val="000000"/>
          <w:sz w:val="28"/>
          <w:lang w:val="ru-RU"/>
        </w:rPr>
        <w:t>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Горные породы и минералы. Полезные ископаемые, их значение в хозяйстве человека, бережное отношение людей к полезным ископаемым. Полезные </w:t>
      </w:r>
      <w:r w:rsidRPr="007F5505">
        <w:rPr>
          <w:rFonts w:ascii="Times New Roman" w:hAnsi="Times New Roman"/>
          <w:color w:val="000000"/>
          <w:sz w:val="28"/>
          <w:lang w:val="ru-RU"/>
        </w:rPr>
        <w:lastRenderedPageBreak/>
        <w:t>ископаемые родного края (2–3 примера). Почва, её состав, значение для живой природы и хозяйственной жизни человека.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</w:t>
      </w:r>
      <w:r w:rsidRPr="007F55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условиях контролируемого доступа в информационно-коммуникационную сеть Интернет. 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7F550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553A44" w:rsidRPr="007F5505" w:rsidRDefault="007F550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553A44" w:rsidRPr="007F5505" w:rsidRDefault="007F550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553A44" w:rsidRPr="007F5505" w:rsidRDefault="007F550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553A44" w:rsidRPr="007F5505" w:rsidRDefault="007F550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553A44" w:rsidRPr="007F5505" w:rsidRDefault="007F550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7F5505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553A44" w:rsidRPr="007F5505" w:rsidRDefault="007F550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553A44" w:rsidRPr="007F5505" w:rsidRDefault="007F550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553A44" w:rsidRPr="007F5505" w:rsidRDefault="007F550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553A44" w:rsidRPr="007F5505" w:rsidRDefault="007F550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553A44" w:rsidRPr="007F5505" w:rsidRDefault="007F550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7F5505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553A44" w:rsidRPr="007F5505" w:rsidRDefault="007F550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553A44" w:rsidRPr="007F5505" w:rsidRDefault="007F550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553A44" w:rsidRPr="007F5505" w:rsidRDefault="007F550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553A44" w:rsidRPr="007F5505" w:rsidRDefault="007F550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553A44" w:rsidRPr="007F5505" w:rsidRDefault="007F550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553A44" w:rsidRPr="007F5505" w:rsidRDefault="007F550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553A44" w:rsidRPr="007F5505" w:rsidRDefault="007F550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553A44" w:rsidRPr="007F5505" w:rsidRDefault="007F550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7F550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F5505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553A44" w:rsidRPr="007F5505" w:rsidRDefault="007F550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553A44" w:rsidRPr="007F5505" w:rsidRDefault="007F550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553A44" w:rsidRPr="007F5505" w:rsidRDefault="007F550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553A44" w:rsidRPr="007F5505" w:rsidRDefault="007F550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553A44" w:rsidRPr="007F5505" w:rsidRDefault="00553A44">
      <w:pPr>
        <w:spacing w:after="0" w:line="264" w:lineRule="auto"/>
        <w:ind w:left="120"/>
        <w:jc w:val="both"/>
        <w:rPr>
          <w:lang w:val="ru-RU"/>
        </w:rPr>
      </w:pPr>
    </w:p>
    <w:p w:rsidR="00553A44" w:rsidRPr="007F5505" w:rsidRDefault="007F5505">
      <w:pPr>
        <w:spacing w:after="0" w:line="264" w:lineRule="auto"/>
        <w:ind w:left="120"/>
        <w:jc w:val="both"/>
        <w:rPr>
          <w:lang w:val="ru-RU"/>
        </w:rPr>
      </w:pPr>
      <w:r w:rsidRPr="007F550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lastRenderedPageBreak/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lastRenderedPageBreak/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553A44" w:rsidRPr="007F5505" w:rsidRDefault="007F550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553A44" w:rsidRPr="007F5505" w:rsidRDefault="007F550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553A44" w:rsidRPr="007F5505" w:rsidRDefault="007F550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553A44" w:rsidRPr="007F5505" w:rsidRDefault="007F550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553A44" w:rsidRPr="007F5505" w:rsidRDefault="007F550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553A44" w:rsidRPr="007F5505" w:rsidRDefault="007F550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553A44" w:rsidRPr="007F5505" w:rsidRDefault="007F550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553A44" w:rsidRPr="007F5505" w:rsidRDefault="007F550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553A44" w:rsidRPr="007F5505" w:rsidRDefault="007F550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553A44" w:rsidRPr="007F5505" w:rsidRDefault="007F550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553A44" w:rsidRPr="007F5505" w:rsidRDefault="007F550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553A44" w:rsidRPr="007F5505" w:rsidRDefault="007F550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553A44" w:rsidRPr="007F5505" w:rsidRDefault="007F550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553A44" w:rsidRPr="007F5505" w:rsidRDefault="007F550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553A44" w:rsidRPr="007F5505" w:rsidRDefault="007F550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553A44" w:rsidRPr="007F5505" w:rsidRDefault="007F550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553A44" w:rsidRPr="007F5505" w:rsidRDefault="007F5505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553A44" w:rsidRPr="007F5505" w:rsidRDefault="007F5505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553A44" w:rsidRPr="007F5505" w:rsidRDefault="007F5505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553A44" w:rsidRPr="007F5505" w:rsidRDefault="007F5505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553A44" w:rsidRPr="007F5505" w:rsidRDefault="007F5505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553A44" w:rsidRPr="007F5505" w:rsidRDefault="007F5505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553A44" w:rsidRPr="007F5505" w:rsidRDefault="007F5505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553A44" w:rsidRPr="007F5505" w:rsidRDefault="00553A44">
      <w:pPr>
        <w:rPr>
          <w:lang w:val="ru-RU"/>
        </w:rPr>
      </w:pPr>
      <w:bookmarkStart w:id="3" w:name="block-40630231"/>
    </w:p>
    <w:p w:rsidR="00553A44" w:rsidRPr="007F5505" w:rsidRDefault="00553A44">
      <w:pPr>
        <w:rPr>
          <w:lang w:val="ru-RU"/>
        </w:rPr>
      </w:pPr>
    </w:p>
    <w:bookmarkEnd w:id="3"/>
    <w:p w:rsidR="00553A44" w:rsidRPr="007F5505" w:rsidRDefault="007F5505">
      <w:pPr>
        <w:spacing w:after="0" w:line="264" w:lineRule="auto"/>
        <w:ind w:left="120"/>
        <w:jc w:val="both"/>
        <w:rPr>
          <w:lang w:val="ru-RU"/>
        </w:rPr>
      </w:pPr>
      <w:r w:rsidRPr="007F5505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553A44" w:rsidRPr="007F5505" w:rsidRDefault="00553A44">
      <w:pPr>
        <w:spacing w:after="0" w:line="264" w:lineRule="auto"/>
        <w:ind w:left="120"/>
        <w:jc w:val="both"/>
        <w:rPr>
          <w:lang w:val="ru-RU"/>
        </w:rPr>
      </w:pP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553A44" w:rsidRPr="007F5505" w:rsidRDefault="00553A44">
      <w:pPr>
        <w:spacing w:after="0"/>
        <w:ind w:left="120"/>
        <w:rPr>
          <w:lang w:val="ru-RU"/>
        </w:rPr>
      </w:pPr>
    </w:p>
    <w:p w:rsidR="00553A44" w:rsidRPr="007F5505" w:rsidRDefault="007F5505">
      <w:pPr>
        <w:spacing w:after="0"/>
        <w:ind w:left="120"/>
        <w:rPr>
          <w:lang w:val="ru-RU"/>
        </w:rPr>
      </w:pPr>
      <w:r w:rsidRPr="007F550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553A44" w:rsidRDefault="007F550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553A44" w:rsidRPr="007F5505" w:rsidRDefault="007F5505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553A44" w:rsidRPr="007F5505" w:rsidRDefault="007F5505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553A44" w:rsidRPr="007F5505" w:rsidRDefault="007F5505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553A44" w:rsidRPr="007F5505" w:rsidRDefault="007F5505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553A44" w:rsidRPr="007F5505" w:rsidRDefault="007F5505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553A44" w:rsidRDefault="007F550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553A44" w:rsidRPr="007F5505" w:rsidRDefault="007F5505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553A44" w:rsidRPr="007F5505" w:rsidRDefault="007F5505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553A44" w:rsidRPr="007F5505" w:rsidRDefault="007F5505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553A44" w:rsidRDefault="007F550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553A44" w:rsidRPr="007F5505" w:rsidRDefault="007F550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553A44" w:rsidRPr="007F5505" w:rsidRDefault="007F550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553A44" w:rsidRPr="007F5505" w:rsidRDefault="007F5505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553A44" w:rsidRPr="007F5505" w:rsidRDefault="007F5505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553A44" w:rsidRDefault="007F550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553A44" w:rsidRPr="007F5505" w:rsidRDefault="007F5505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553A44" w:rsidRDefault="007F550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553A44" w:rsidRPr="007F5505" w:rsidRDefault="007F5505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553A44" w:rsidRDefault="007F550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553A44" w:rsidRPr="007F5505" w:rsidRDefault="007F5505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553A44" w:rsidRPr="007F5505" w:rsidRDefault="007F5505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553A44" w:rsidRPr="007F5505" w:rsidRDefault="00553A44">
      <w:pPr>
        <w:spacing w:after="0"/>
        <w:ind w:left="120"/>
        <w:rPr>
          <w:lang w:val="ru-RU"/>
        </w:rPr>
      </w:pPr>
    </w:p>
    <w:p w:rsidR="00553A44" w:rsidRPr="007F5505" w:rsidRDefault="007F5505">
      <w:pPr>
        <w:spacing w:after="0"/>
        <w:ind w:left="120"/>
        <w:rPr>
          <w:lang w:val="ru-RU"/>
        </w:rPr>
      </w:pPr>
      <w:r w:rsidRPr="007F550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553A44" w:rsidRDefault="007F550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553A44" w:rsidRPr="007F5505" w:rsidRDefault="007F550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553A44" w:rsidRPr="007F5505" w:rsidRDefault="007F550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553A44" w:rsidRPr="007F5505" w:rsidRDefault="007F550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553A44" w:rsidRPr="007F5505" w:rsidRDefault="007F550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объединять части объекта (объекты) по определённому признаку; </w:t>
      </w:r>
    </w:p>
    <w:p w:rsidR="00553A44" w:rsidRPr="007F5505" w:rsidRDefault="007F550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553A44" w:rsidRPr="007F5505" w:rsidRDefault="007F550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553A44" w:rsidRPr="007F5505" w:rsidRDefault="007F550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553A44" w:rsidRDefault="007F550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553A44" w:rsidRPr="007F5505" w:rsidRDefault="007F550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553A44" w:rsidRPr="007F5505" w:rsidRDefault="007F550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553A44" w:rsidRPr="007F5505" w:rsidRDefault="007F550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553A44" w:rsidRPr="007F5505" w:rsidRDefault="007F550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553A44" w:rsidRPr="007F5505" w:rsidRDefault="007F550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553A44" w:rsidRPr="007F5505" w:rsidRDefault="007F550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553A44" w:rsidRPr="007F5505" w:rsidRDefault="007F550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553A44" w:rsidRDefault="007F550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553A44" w:rsidRPr="007F5505" w:rsidRDefault="007F550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553A44" w:rsidRPr="007F5505" w:rsidRDefault="007F550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553A44" w:rsidRPr="007F5505" w:rsidRDefault="007F550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553A44" w:rsidRPr="007F5505" w:rsidRDefault="007F550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553A44" w:rsidRDefault="007F5505">
      <w:pPr>
        <w:numPr>
          <w:ilvl w:val="0"/>
          <w:numId w:val="35"/>
        </w:numPr>
        <w:spacing w:after="0" w:line="264" w:lineRule="auto"/>
        <w:jc w:val="both"/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553A44" w:rsidRPr="007F5505" w:rsidRDefault="007F550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553A44" w:rsidRPr="007F5505" w:rsidRDefault="007F550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553A44" w:rsidRPr="007F5505" w:rsidRDefault="007F550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553A44" w:rsidRDefault="007F550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553A44" w:rsidRPr="007F5505" w:rsidRDefault="007F550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553A44" w:rsidRPr="007F5505" w:rsidRDefault="007F550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553A44" w:rsidRPr="007F5505" w:rsidRDefault="007F550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553A44" w:rsidRPr="007F5505" w:rsidRDefault="007F550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553A44" w:rsidRPr="007F5505" w:rsidRDefault="007F550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553A44" w:rsidRPr="007F5505" w:rsidRDefault="007F550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553A44" w:rsidRPr="007F5505" w:rsidRDefault="007F550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553A44" w:rsidRPr="007F5505" w:rsidRDefault="007F550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553A44" w:rsidRPr="007F5505" w:rsidRDefault="007F550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553A44" w:rsidRPr="007F5505" w:rsidRDefault="007F550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553A44" w:rsidRDefault="007F550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553A44" w:rsidRPr="007F5505" w:rsidRDefault="007F550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553A44" w:rsidRPr="007F5505" w:rsidRDefault="007F550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553A44" w:rsidRPr="007F5505" w:rsidRDefault="007F550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553A44" w:rsidRPr="007F5505" w:rsidRDefault="007F550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553A44" w:rsidRPr="007F5505" w:rsidRDefault="007F550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объективно оценивать результаты своей деятельности, соотносить свою оценку с оценкой учителя; </w:t>
      </w:r>
    </w:p>
    <w:p w:rsidR="00553A44" w:rsidRPr="007F5505" w:rsidRDefault="007F550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553A44" w:rsidRDefault="007F550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553A44" w:rsidRPr="007F5505" w:rsidRDefault="007F5505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553A44" w:rsidRPr="007F5505" w:rsidRDefault="007F5505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553A44" w:rsidRPr="007F5505" w:rsidRDefault="007F5505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553A44" w:rsidRPr="007F5505" w:rsidRDefault="007F5505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553A44" w:rsidRPr="007F5505" w:rsidRDefault="007F5505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553A44" w:rsidRPr="007F5505" w:rsidRDefault="00553A44">
      <w:pPr>
        <w:spacing w:after="0"/>
        <w:ind w:left="120"/>
        <w:rPr>
          <w:lang w:val="ru-RU"/>
        </w:rPr>
      </w:pPr>
    </w:p>
    <w:p w:rsidR="00553A44" w:rsidRPr="007F5505" w:rsidRDefault="007F5505">
      <w:pPr>
        <w:spacing w:after="0"/>
        <w:ind w:left="120"/>
        <w:rPr>
          <w:lang w:val="ru-RU"/>
        </w:rPr>
      </w:pPr>
      <w:r w:rsidRPr="007F550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53A44" w:rsidRPr="007F5505" w:rsidRDefault="00553A44">
      <w:pPr>
        <w:spacing w:after="0"/>
        <w:ind w:left="120"/>
        <w:rPr>
          <w:lang w:val="ru-RU"/>
        </w:rPr>
      </w:pPr>
    </w:p>
    <w:p w:rsidR="00553A44" w:rsidRPr="007F5505" w:rsidRDefault="007F5505">
      <w:pPr>
        <w:spacing w:after="0" w:line="264" w:lineRule="auto"/>
        <w:ind w:left="120"/>
        <w:jc w:val="both"/>
        <w:rPr>
          <w:lang w:val="ru-RU"/>
        </w:rPr>
      </w:pPr>
      <w:r w:rsidRPr="007F5505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F5505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7F5505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553A44" w:rsidRPr="007F5505" w:rsidRDefault="007F550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553A44" w:rsidRPr="007F5505" w:rsidRDefault="007F550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553A44" w:rsidRPr="007F5505" w:rsidRDefault="007F550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553A44" w:rsidRPr="007F5505" w:rsidRDefault="007F550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553A44" w:rsidRPr="007F5505" w:rsidRDefault="007F550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553A44" w:rsidRPr="007F5505" w:rsidRDefault="007F550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553A44" w:rsidRPr="007F5505" w:rsidRDefault="007F550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553A44" w:rsidRPr="007F5505" w:rsidRDefault="007F550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553A44" w:rsidRPr="007F5505" w:rsidRDefault="007F550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553A44" w:rsidRPr="007F5505" w:rsidRDefault="007F550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553A44" w:rsidRPr="007F5505" w:rsidRDefault="007F550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553A44" w:rsidRPr="007F5505" w:rsidRDefault="007F550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553A44" w:rsidRPr="007F5505" w:rsidRDefault="007F550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553A44" w:rsidRPr="007F5505" w:rsidRDefault="007F550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553A44" w:rsidRPr="007F5505" w:rsidRDefault="007F550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553A44" w:rsidRPr="007F5505" w:rsidRDefault="00553A44">
      <w:pPr>
        <w:spacing w:after="0" w:line="264" w:lineRule="auto"/>
        <w:ind w:left="120"/>
        <w:jc w:val="both"/>
        <w:rPr>
          <w:lang w:val="ru-RU"/>
        </w:rPr>
      </w:pPr>
    </w:p>
    <w:p w:rsidR="00553A44" w:rsidRPr="007F5505" w:rsidRDefault="007F5505">
      <w:pPr>
        <w:spacing w:after="0" w:line="264" w:lineRule="auto"/>
        <w:ind w:left="120"/>
        <w:jc w:val="both"/>
        <w:rPr>
          <w:lang w:val="ru-RU"/>
        </w:rPr>
      </w:pPr>
      <w:r w:rsidRPr="007F550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7F5505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7F5505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553A44" w:rsidRPr="007F5505" w:rsidRDefault="007F550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553A44" w:rsidRPr="007F5505" w:rsidRDefault="007F550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553A44" w:rsidRPr="007F5505" w:rsidRDefault="007F550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553A44" w:rsidRPr="007F5505" w:rsidRDefault="007F550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553A44" w:rsidRPr="007F5505" w:rsidRDefault="007F550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553A44" w:rsidRPr="007F5505" w:rsidRDefault="007F550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553A44" w:rsidRPr="007F5505" w:rsidRDefault="007F550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553A44" w:rsidRPr="007F5505" w:rsidRDefault="007F550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553A44" w:rsidRPr="007F5505" w:rsidRDefault="007F550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553A44" w:rsidRPr="007F5505" w:rsidRDefault="007F550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553A44" w:rsidRPr="007F5505" w:rsidRDefault="007F550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553A44" w:rsidRPr="007F5505" w:rsidRDefault="007F550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553A44" w:rsidRPr="007F5505" w:rsidRDefault="007F550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553A44" w:rsidRPr="007F5505" w:rsidRDefault="007F550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553A44" w:rsidRPr="007F5505" w:rsidRDefault="007F550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553A44" w:rsidRPr="007F5505" w:rsidRDefault="007F550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553A44" w:rsidRPr="007F5505" w:rsidRDefault="007F550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553A44" w:rsidRPr="007F5505" w:rsidRDefault="007F550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553A44" w:rsidRPr="007F5505" w:rsidRDefault="007F550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553A44" w:rsidRPr="007F5505" w:rsidRDefault="00553A44">
      <w:pPr>
        <w:spacing w:after="0" w:line="264" w:lineRule="auto"/>
        <w:ind w:left="120"/>
        <w:jc w:val="both"/>
        <w:rPr>
          <w:lang w:val="ru-RU"/>
        </w:rPr>
      </w:pPr>
    </w:p>
    <w:p w:rsidR="00553A44" w:rsidRPr="007F5505" w:rsidRDefault="007F5505">
      <w:pPr>
        <w:spacing w:after="0" w:line="264" w:lineRule="auto"/>
        <w:ind w:left="120"/>
        <w:jc w:val="both"/>
        <w:rPr>
          <w:lang w:val="ru-RU"/>
        </w:rPr>
      </w:pPr>
      <w:r w:rsidRPr="007F550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F5505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7F5505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553A44" w:rsidRPr="007F5505" w:rsidRDefault="007F550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553A44" w:rsidRPr="007F5505" w:rsidRDefault="007F550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553A44" w:rsidRPr="007F5505" w:rsidRDefault="007F550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553A44" w:rsidRPr="007F5505" w:rsidRDefault="007F550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553A44" w:rsidRPr="007F5505" w:rsidRDefault="007F550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553A44" w:rsidRPr="007F5505" w:rsidRDefault="007F550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553A44" w:rsidRPr="007F5505" w:rsidRDefault="007F550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553A44" w:rsidRPr="007F5505" w:rsidRDefault="007F550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553A44" w:rsidRPr="007F5505" w:rsidRDefault="007F550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553A44" w:rsidRPr="007F5505" w:rsidRDefault="007F550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553A44" w:rsidRPr="007F5505" w:rsidRDefault="007F550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553A44" w:rsidRPr="007F5505" w:rsidRDefault="007F550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553A44" w:rsidRPr="007F5505" w:rsidRDefault="007F550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553A44" w:rsidRPr="007F5505" w:rsidRDefault="007F550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553A44" w:rsidRPr="007F5505" w:rsidRDefault="007F550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553A44" w:rsidRPr="007F5505" w:rsidRDefault="007F550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553A44" w:rsidRDefault="007F5505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553A44" w:rsidRPr="007F5505" w:rsidRDefault="007F550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553A44" w:rsidRPr="007F5505" w:rsidRDefault="007F550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553A44" w:rsidRPr="007F5505" w:rsidRDefault="007F550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553A44" w:rsidRPr="007F5505" w:rsidRDefault="007F550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553A44" w:rsidRPr="007F5505" w:rsidRDefault="00553A44">
      <w:pPr>
        <w:spacing w:after="0" w:line="264" w:lineRule="auto"/>
        <w:ind w:left="120"/>
        <w:jc w:val="both"/>
        <w:rPr>
          <w:lang w:val="ru-RU"/>
        </w:rPr>
      </w:pPr>
    </w:p>
    <w:p w:rsidR="00553A44" w:rsidRPr="007F5505" w:rsidRDefault="007F5505">
      <w:pPr>
        <w:spacing w:after="0" w:line="264" w:lineRule="auto"/>
        <w:ind w:left="120"/>
        <w:jc w:val="both"/>
        <w:rPr>
          <w:lang w:val="ru-RU"/>
        </w:rPr>
      </w:pPr>
      <w:r w:rsidRPr="007F550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53A44" w:rsidRPr="007F5505" w:rsidRDefault="007F5505">
      <w:pPr>
        <w:spacing w:after="0" w:line="264" w:lineRule="auto"/>
        <w:ind w:firstLine="600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F5505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7F5505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553A44" w:rsidRPr="007F5505" w:rsidRDefault="007F550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553A44" w:rsidRPr="007F5505" w:rsidRDefault="007F550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553A44" w:rsidRDefault="007F5505">
      <w:pPr>
        <w:numPr>
          <w:ilvl w:val="0"/>
          <w:numId w:val="43"/>
        </w:numPr>
        <w:spacing w:after="0" w:line="264" w:lineRule="auto"/>
        <w:jc w:val="both"/>
      </w:pPr>
      <w:r w:rsidRPr="007F55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553A44" w:rsidRPr="007F5505" w:rsidRDefault="007F550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553A44" w:rsidRPr="007F5505" w:rsidRDefault="007F550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553A44" w:rsidRPr="007F5505" w:rsidRDefault="007F550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553A44" w:rsidRPr="007F5505" w:rsidRDefault="007F550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553A44" w:rsidRPr="007F5505" w:rsidRDefault="007F550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553A44" w:rsidRPr="007F5505" w:rsidRDefault="007F550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553A44" w:rsidRPr="007F5505" w:rsidRDefault="007F550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553A44" w:rsidRPr="007F5505" w:rsidRDefault="007F550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553A44" w:rsidRPr="007F5505" w:rsidRDefault="007F550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553A44" w:rsidRPr="007F5505" w:rsidRDefault="007F550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553A44" w:rsidRPr="007F5505" w:rsidRDefault="007F550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553A44" w:rsidRPr="007F5505" w:rsidRDefault="007F550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553A44" w:rsidRPr="007F5505" w:rsidRDefault="007F550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553A44" w:rsidRPr="007F5505" w:rsidRDefault="007F550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553A44" w:rsidRPr="007F5505" w:rsidRDefault="007F550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553A44" w:rsidRPr="007F5505" w:rsidRDefault="007F550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553A44" w:rsidRPr="007F5505" w:rsidRDefault="007F550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осознавать возможные последствия вредных привычек для здоровья и жизни человека; </w:t>
      </w:r>
    </w:p>
    <w:p w:rsidR="00553A44" w:rsidRPr="007F5505" w:rsidRDefault="007F550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553A44" w:rsidRPr="007F5505" w:rsidRDefault="007F550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553A44" w:rsidRPr="007F5505" w:rsidRDefault="007F550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553A44" w:rsidRPr="007F5505" w:rsidRDefault="007F550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F550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553A44" w:rsidRPr="007F5505" w:rsidRDefault="00553A44">
      <w:pPr>
        <w:rPr>
          <w:lang w:val="ru-RU"/>
        </w:rPr>
        <w:sectPr w:rsidR="00553A44" w:rsidRPr="007F5505" w:rsidSect="00DE0517">
          <w:pgSz w:w="11906" w:h="16383"/>
          <w:pgMar w:top="1134" w:right="850" w:bottom="1134" w:left="851" w:header="720" w:footer="720" w:gutter="0"/>
          <w:cols w:space="720"/>
        </w:sectPr>
      </w:pPr>
      <w:bookmarkStart w:id="4" w:name="block-40630232"/>
    </w:p>
    <w:bookmarkEnd w:id="4"/>
    <w:p w:rsidR="00553A44" w:rsidRDefault="007F5505">
      <w:pPr>
        <w:spacing w:after="0"/>
        <w:ind w:left="120"/>
      </w:pPr>
      <w:r w:rsidRPr="007F550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53A44" w:rsidRDefault="007F55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5"/>
        <w:gridCol w:w="3247"/>
        <w:gridCol w:w="1212"/>
        <w:gridCol w:w="1843"/>
        <w:gridCol w:w="1912"/>
        <w:gridCol w:w="4953"/>
      </w:tblGrid>
      <w:tr w:rsidR="00553A44">
        <w:trPr>
          <w:trHeight w:val="144"/>
          <w:tblCellSpacing w:w="0" w:type="dxa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A44" w:rsidRDefault="00553A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A44" w:rsidRDefault="00553A4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A44" w:rsidRDefault="00553A44"/>
        </w:tc>
      </w:tr>
      <w:tr w:rsidR="00553A44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553A44" w:rsidRPr="00DE422A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«Когда учиться интересно? Мой класс и моя школа» (РЭШ)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/5958/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/104569/</w:t>
              </w:r>
            </w:hyperlink>
          </w:p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3A44" w:rsidRPr="00DE422A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3A44" w:rsidRPr="00DE422A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>Урок "Наша страна - Россия" (Учителя.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uchitelya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okruzhayuschiy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/179412-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konspekt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uroka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okruzhayuschemu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nasha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strana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rossiya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3A4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3A44" w:rsidRDefault="00553A44"/>
        </w:tc>
      </w:tr>
      <w:tr w:rsidR="00553A44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553A44" w:rsidRPr="00DE422A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3A44" w:rsidRPr="00DE422A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3A4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3A44" w:rsidRDefault="00553A44"/>
        </w:tc>
      </w:tr>
      <w:tr w:rsidR="00553A44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3A4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3A44" w:rsidRDefault="00553A44"/>
        </w:tc>
      </w:tr>
      <w:tr w:rsidR="00553A4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3A44" w:rsidRDefault="00553A44"/>
        </w:tc>
      </w:tr>
    </w:tbl>
    <w:p w:rsidR="00553A44" w:rsidRDefault="00553A44">
      <w:pPr>
        <w:sectPr w:rsidR="00553A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3A44" w:rsidRDefault="007F55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9"/>
        <w:gridCol w:w="2877"/>
        <w:gridCol w:w="1180"/>
        <w:gridCol w:w="1843"/>
        <w:gridCol w:w="1912"/>
        <w:gridCol w:w="5301"/>
      </w:tblGrid>
      <w:tr w:rsidR="00553A44">
        <w:trPr>
          <w:trHeight w:val="144"/>
          <w:tblCellSpacing w:w="0" w:type="dxa"/>
        </w:trPr>
        <w:tc>
          <w:tcPr>
            <w:tcW w:w="5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0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A44" w:rsidRDefault="00553A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A44" w:rsidRDefault="00553A44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180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A44" w:rsidRDefault="00553A44"/>
        </w:tc>
      </w:tr>
      <w:tr w:rsidR="00553A44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37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/43/2/</w:t>
              </w:r>
            </w:hyperlink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ЯКЛАСС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okruzhayushchij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rodina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-322852/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rossiia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nasha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rodina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-322853</w:t>
              </w:r>
            </w:hyperlink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/6071/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/154860/</w:t>
              </w:r>
            </w:hyperlink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yandex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preview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/5490028497766192526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37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/43/2/</w:t>
              </w:r>
            </w:hyperlink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ЯКЛАСС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37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/43/2/</w:t>
              </w:r>
            </w:hyperlink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ЯКЛАСС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53A4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3A44" w:rsidRDefault="00553A44"/>
        </w:tc>
      </w:tr>
      <w:tr w:rsidR="00553A44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037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ЯКЛАСС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37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/43/2/</w:t>
              </w:r>
            </w:hyperlink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ЯКЛАСС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37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/43/2/</w:t>
              </w:r>
            </w:hyperlink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ЯКЛАСС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Красная книга России. </w:t>
            </w: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Заповедники и природные парки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37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/43/2/</w:t>
              </w:r>
            </w:hyperlink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ЯКЛАСС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53A4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3A44" w:rsidRDefault="00553A44"/>
        </w:tc>
      </w:tr>
      <w:tr w:rsidR="00553A44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37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/43/2/</w:t>
              </w:r>
            </w:hyperlink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ЯКЛАСС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37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/43/2/</w:t>
              </w:r>
            </w:hyperlink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ЯКЛАСС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53A4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3A44" w:rsidRDefault="00553A44"/>
        </w:tc>
      </w:tr>
      <w:tr w:rsidR="00553A4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0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37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0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037" w:type="dxa"/>
            <w:tcMar>
              <w:top w:w="50" w:type="dxa"/>
              <w:left w:w="100" w:type="dxa"/>
            </w:tcMar>
            <w:vAlign w:val="center"/>
          </w:tcPr>
          <w:p w:rsidR="00553A44" w:rsidRDefault="00553A44"/>
        </w:tc>
      </w:tr>
    </w:tbl>
    <w:p w:rsidR="00553A44" w:rsidRDefault="00553A44">
      <w:pPr>
        <w:sectPr w:rsidR="00553A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3A44" w:rsidRDefault="007F55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2"/>
        <w:gridCol w:w="4391"/>
        <w:gridCol w:w="1642"/>
        <w:gridCol w:w="1843"/>
        <w:gridCol w:w="1912"/>
        <w:gridCol w:w="2837"/>
      </w:tblGrid>
      <w:tr w:rsidR="00553A44">
        <w:trPr>
          <w:trHeight w:val="144"/>
          <w:tblCellSpacing w:w="0" w:type="dxa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A44" w:rsidRDefault="00553A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A44" w:rsidRDefault="00553A44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A44" w:rsidRDefault="00553A44"/>
        </w:tc>
      </w:tr>
      <w:tr w:rsidR="00553A44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3A4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3A44" w:rsidRDefault="00553A44"/>
        </w:tc>
      </w:tr>
      <w:tr w:rsidR="00553A44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3A4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3A44" w:rsidRDefault="00553A44"/>
        </w:tc>
      </w:tr>
      <w:tr w:rsidR="00553A44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3A4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3A44" w:rsidRDefault="00553A44"/>
        </w:tc>
      </w:tr>
      <w:tr w:rsidR="00553A4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3A44" w:rsidRDefault="00553A44"/>
        </w:tc>
      </w:tr>
    </w:tbl>
    <w:p w:rsidR="00553A44" w:rsidRDefault="00553A44">
      <w:pPr>
        <w:sectPr w:rsidR="00553A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3A44" w:rsidRDefault="007F55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5"/>
        <w:gridCol w:w="4498"/>
        <w:gridCol w:w="1602"/>
        <w:gridCol w:w="1843"/>
        <w:gridCol w:w="1912"/>
        <w:gridCol w:w="2839"/>
      </w:tblGrid>
      <w:tr w:rsidR="00553A44">
        <w:trPr>
          <w:trHeight w:val="144"/>
          <w:tblCellSpacing w:w="0" w:type="dxa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A44" w:rsidRDefault="00553A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A44" w:rsidRDefault="00553A44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A44" w:rsidRDefault="00553A44"/>
        </w:tc>
      </w:tr>
      <w:tr w:rsidR="00553A44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553A4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3A44" w:rsidRDefault="00553A44"/>
        </w:tc>
      </w:tr>
      <w:tr w:rsidR="00553A44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553A4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3A44" w:rsidRDefault="00553A44"/>
        </w:tc>
      </w:tr>
      <w:tr w:rsidR="00553A44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5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553A4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3A44" w:rsidRDefault="00553A44"/>
        </w:tc>
      </w:tr>
      <w:tr w:rsidR="00553A4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A44" w:rsidRPr="007F5505" w:rsidRDefault="007F5505">
            <w:pPr>
              <w:spacing w:after="0"/>
              <w:ind w:left="135"/>
              <w:rPr>
                <w:lang w:val="ru-RU"/>
              </w:rPr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 w:rsidRPr="007F5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53A44" w:rsidRDefault="00553A44"/>
        </w:tc>
      </w:tr>
    </w:tbl>
    <w:p w:rsidR="00553A44" w:rsidRDefault="00553A44">
      <w:bookmarkStart w:id="5" w:name="block-40630230"/>
    </w:p>
    <w:p w:rsidR="00553A44" w:rsidRDefault="00553A44"/>
    <w:p w:rsidR="00553A44" w:rsidRDefault="007F5505">
      <w:pPr>
        <w:spacing w:after="0"/>
        <w:ind w:left="120"/>
        <w:rPr>
          <w:lang w:val="ru-RU"/>
        </w:rPr>
      </w:pPr>
      <w:bookmarkStart w:id="6" w:name="block-13389801"/>
      <w:r>
        <w:rPr>
          <w:rFonts w:ascii="Times New Roman" w:hAnsi="Times New Roman"/>
          <w:b/>
          <w:color w:val="000000"/>
          <w:sz w:val="28"/>
          <w:lang w:val="ru-RU"/>
        </w:rPr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553A44" w:rsidRDefault="007F55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82"/>
        <w:gridCol w:w="2267"/>
        <w:gridCol w:w="785"/>
        <w:gridCol w:w="1481"/>
        <w:gridCol w:w="1535"/>
        <w:gridCol w:w="1097"/>
        <w:gridCol w:w="6295"/>
      </w:tblGrid>
      <w:tr w:rsidR="00553A44">
        <w:trPr>
          <w:trHeight w:val="144"/>
          <w:tblCellSpacing w:w="0" w:type="dxa"/>
        </w:trPr>
        <w:tc>
          <w:tcPr>
            <w:tcW w:w="2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A44" w:rsidRDefault="00553A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A44" w:rsidRDefault="00553A44"/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A44" w:rsidRDefault="00553A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A44" w:rsidRDefault="00553A44"/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«Когда учиться интересно? Мой класс и моя школа» (РЭШ)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/5958/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/104569/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 "Наша страна - Россия" (Учителя.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uchitelya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okruzhayuschiy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/179412-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konspekt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okruzhayuschemu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nasha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strana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rossiya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«Страна, в которой мы живем» (Инфоурок)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12-057623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631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«Что такое Родина и что мы знаем о народах России?» (РЭШ)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/5091/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/118888/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"Родной край" (Инфоурок)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konspekt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okruzhayuschemu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rodnoy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-3438104.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"Природа и рукотоворный мир"(РЭШ)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/5625/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/154926/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«Что мы знаем о Москве? Моя малая Родина»(РЭШ)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/5164/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/273959/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«Почему мы всё чаще слышим слово "экология"?» (РЭШ)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/3675/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/97796/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Сравнение объектов неживой и живой природы: выделение различий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"Живая и неживая природа. Явления природы. Что такое погода" (РЭШ)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/5531/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/155081/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Видеоурок "Дикорастущие и культурные растения"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youtube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watch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YdGKNhBLjYA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«Живая и неживая природа» (Инфоурок)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0-8713-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6234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"Природа и предметы, созданные человеком. Природные материалы. Бережное отношение к предметам, вещам, уход за ними" (Инфоурок)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priroda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predmety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sozdannye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chelovekom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prirodnye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berezhnoe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otnoshenie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predmetam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vesham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uhod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za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nimi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-6387508.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"Природа и творчество.природные материалы. Листья и фантазии (РЭШ)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/5365/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/167914/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"Растения" (Инфоурок)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okruzhayushemu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rasteniya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-5110163.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Видеоурок "Разнообразие растений"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youtube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watch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tpHgpEHwc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растения.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Название, краткая характеристика значения для жизни растения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«Растения. Части растения» (Инфоурок)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1-6631-4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13-8374-052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83838684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"Части растений"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uchitelya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okruzhayuschiy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/25516-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chasti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rasteniy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"Как ухаживать за комнатными растениями" (Мультиурок)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konspekt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kak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ukhazhivat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za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komnatnymi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"Комнатные растения, правила содержания и ухода" (Инфоурок)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okruzhayushemu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komnatnye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rasteniya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pravila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soderzhaniya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uhoda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-6253680.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"Комнатные растения, правила содержания и ухода" (Инфоурок)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okruzhayushemu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komnatnye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rasteniya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pravila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soderzhaniya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uhoda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-6253680.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"Лиственные и хвойные растения" (Инфоурок)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okruzhayuschemu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dlya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listvennie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hvoynie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rasteniya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-1975006.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"Такие разные листья" (РЭШ)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/4043/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train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/117461/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Видеоурок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"Лиственные и хвойные растения"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yandex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preview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/15731241113721336936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«Царство Животные» (Инфоурок)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301165-36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99792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Презентация "Кто такие насекомые?" (Современный учительский портал)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_12_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kto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takie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nasekomye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/236-1-0-50669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"Земноводные" (Инфоурок)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=27042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"Кто такие рыбы?" (Инфоурок)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konspekt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okruzhayuschemu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kto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takie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ribi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-2502009.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птицы (узнавание,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называние). Главная особенность этой группы животных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"Кто такие птицы?" (Инфоурок)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konspekt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okruzhayushemu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temu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kto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takie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pticy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-4378631.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 "Птицы, их разнообразие" (Учителя.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uchitelya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okruzhayuschiy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/36014-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konspekt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pticy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raznoobrazie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«Такие разные животные?» (РЭШ)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/3940/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/154258/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Видеоурок "Такие разные животные"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youtube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watch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txDuCp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"Кто такие звери?" (Открытый урок.1 сентября)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/652778</w:t>
              </w:r>
            </w:hyperlink>
          </w:p>
        </w:tc>
      </w:tr>
      <w:tr w:rsidR="00553A44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«Правила перехода улицы» (Инфоурок)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дорожного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движения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«Правила дорожного движения» (Инфоурок)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28354-02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-8992-62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3A44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«Почему мы любим кошек и собак? Мои домашние питомцы» (РЭШ)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/3664/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/154781/</w:t>
              </w:r>
            </w:hyperlink>
          </w:p>
        </w:tc>
      </w:tr>
      <w:tr w:rsidR="00553A44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«Как мы отдыхаем спорт, искусство, путешествие» (Инфоурок)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13-67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«Занятия родителей» (Инфоурок)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8-4476-9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93-95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3A44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«Правила безопасного поведения. Пожарная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безопасность» (Инфоурок)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-9121-4789-8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8466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"Изучаем погоду родного края" (Инфоурок)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izuchaem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pogodu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rodnogo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-6385176.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"Погода. Что такое термометр?" (Инфоурок)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konspekt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okruzhayuschemu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pogoda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chto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takoe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termometr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-1641453.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занятия: измерение температуры воздуха и воды в разных условиях (в комнате, на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улице)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(Инфоурок)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okruzhayuschemu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instrumenti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pribori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prakticheskaya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rabota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opredelenie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temperaturi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-2414276.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53A44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"Растения" (Инфоурок)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okruzhayushemu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rasteniya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-5110163.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Видеоурок "Разнообразие растений"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youtube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watch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tpHgpEHwc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</w:t>
              </w:r>
            </w:hyperlink>
          </w:p>
        </w:tc>
      </w:tr>
      <w:tr w:rsidR="00553A44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Правила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совместной деятельности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"Одноклассники, взаимоотношения между ними; ценность дружбы, взаимной помощи" (Инфоурок)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konspekt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okruzhayushemu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odnoklassniki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vzaimootnosheniya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mezhdu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nimi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cennost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druzhby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vzaimnoj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pomoshi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-6198121.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«Ты ученик» (Инфоурок)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4005-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76-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«Режим дня школьника» (Инфоурок)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5-4199-8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879504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"Природа и ее сезонные изменения" (1 сентября)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/658490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Видеоурок "Сезонные изменения в жизни организмов"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youtube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watch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XL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guLjLn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Презентация (Инфоурок) "Сезонные изменения в природе"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okruzhayushemu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sezonnye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izmeneniya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prirode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-6414277.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53A44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Декоративное творчество народов, которое воплотилось в одежде,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предметах быта, игрушках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Урок" Ценность и красота рукотворного мира" (Инфоурок)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konspekt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okruzhayuschemu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rodnoy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-3438104.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53A44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"Моя семья в прошлом и настоящем"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metodicheskaya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razrabotka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vneklassnogo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meropriyatiya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semya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proshlom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nastoyaschem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buduschem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-3191125.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53A44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«Как мы будем заботиться о здоровье?» (РЭШ)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/4002/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/119243/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"Здоровая пища" (Открытый урок. 1 сентября)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/606935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«Здоровый образ жизни. Гигиена» (Инфоурок)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-4889-44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2-789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"Природа и ее сезонные изменения" (1 сентября)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/658490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Видеоурок "Сезонные изменения в жизни организмов"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youtube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watch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XL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guLjLn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Презентация (Инфоурок) "Сезонные изменения в природе"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okruzhayushemu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sezonnye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izmeneniya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prirode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-6414277.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53A44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Зачем люди осваивают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космос?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A44" w:rsidRDefault="00553A44"/>
        </w:tc>
      </w:tr>
    </w:tbl>
    <w:p w:rsidR="00553A44" w:rsidRDefault="00553A44">
      <w:pPr>
        <w:sectPr w:rsidR="00553A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3A44" w:rsidRDefault="007F55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6"/>
        <w:gridCol w:w="4723"/>
        <w:gridCol w:w="1156"/>
        <w:gridCol w:w="1843"/>
        <w:gridCol w:w="1912"/>
        <w:gridCol w:w="1349"/>
        <w:gridCol w:w="2223"/>
      </w:tblGrid>
      <w:tr w:rsidR="00553A44">
        <w:trPr>
          <w:trHeight w:val="144"/>
          <w:tblCellSpacing w:w="0" w:type="dxa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A44" w:rsidRDefault="00553A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A44" w:rsidRDefault="00553A44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A44" w:rsidRDefault="00553A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A44" w:rsidRDefault="00553A44"/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A44" w:rsidRDefault="00553A44"/>
        </w:tc>
      </w:tr>
    </w:tbl>
    <w:p w:rsidR="00553A44" w:rsidRDefault="00553A44">
      <w:pPr>
        <w:sectPr w:rsidR="00553A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3A44" w:rsidRDefault="007F55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5"/>
        <w:gridCol w:w="4186"/>
        <w:gridCol w:w="1108"/>
        <w:gridCol w:w="1843"/>
        <w:gridCol w:w="1912"/>
        <w:gridCol w:w="1349"/>
        <w:gridCol w:w="2839"/>
      </w:tblGrid>
      <w:tr w:rsidR="00553A44">
        <w:trPr>
          <w:trHeight w:val="144"/>
          <w:tblCellSpacing w:w="0" w:type="dxa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A44" w:rsidRDefault="00553A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A44" w:rsidRDefault="00553A44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A44" w:rsidRDefault="00553A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A44" w:rsidRDefault="00553A44"/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дома.Безопасность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природы и культуры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A44" w:rsidRDefault="00553A44"/>
        </w:tc>
      </w:tr>
    </w:tbl>
    <w:p w:rsidR="00553A44" w:rsidRDefault="00553A44">
      <w:pPr>
        <w:sectPr w:rsidR="00553A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3A44" w:rsidRDefault="007F55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5"/>
        <w:gridCol w:w="4186"/>
        <w:gridCol w:w="1108"/>
        <w:gridCol w:w="1843"/>
        <w:gridCol w:w="1912"/>
        <w:gridCol w:w="1349"/>
        <w:gridCol w:w="2839"/>
      </w:tblGrid>
      <w:tr w:rsidR="00553A44">
        <w:trPr>
          <w:trHeight w:val="144"/>
          <w:tblCellSpacing w:w="0" w:type="dxa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A44" w:rsidRDefault="00553A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A44" w:rsidRDefault="00553A44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3A44" w:rsidRDefault="00553A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A44" w:rsidRDefault="00553A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A44" w:rsidRDefault="00553A44"/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характеристика, главные вершины,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553A44" w:rsidRPr="00DE0517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53A44" w:rsidRDefault="00553A44">
            <w:pPr>
              <w:spacing w:after="0"/>
              <w:ind w:left="135"/>
            </w:pPr>
          </w:p>
        </w:tc>
      </w:tr>
      <w:tr w:rsidR="00553A4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53A44" w:rsidRDefault="007F5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A44" w:rsidRDefault="00553A44"/>
        </w:tc>
      </w:tr>
    </w:tbl>
    <w:p w:rsidR="00553A44" w:rsidRDefault="00553A44">
      <w:pPr>
        <w:sectPr w:rsidR="00553A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3A44" w:rsidRDefault="007F5505">
      <w:pPr>
        <w:spacing w:after="0"/>
        <w:ind w:left="120"/>
        <w:rPr>
          <w:lang w:val="ru-RU"/>
        </w:rPr>
      </w:pPr>
      <w:bookmarkStart w:id="7" w:name="block-13389800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553A44" w:rsidRDefault="007F5505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53A44" w:rsidRDefault="007F5505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​‌• Окружающий мир (в 2 частях), 2 класс/ Плешаков А.А., Акционерное общество «Издательство «Просвещение»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• Окружающий мир (в 2 частях), 3 класс/ Плешаков А.А., Акционерное общество «Издательство «Просвещение»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• Окружающий мир (в 2 частях), 4 класс/ Плешаков А.А., Новицкая М.Ю., Акционерное общество «Издательство «Просвещение»</w:t>
      </w:r>
      <w:r>
        <w:rPr>
          <w:sz w:val="28"/>
          <w:lang w:val="ru-RU"/>
        </w:rPr>
        <w:br/>
      </w:r>
      <w:bookmarkStart w:id="8" w:name="7242d94d-e1f1-4df7-9b61-f04a247942f3"/>
      <w:r>
        <w:rPr>
          <w:rFonts w:ascii="Times New Roman" w:hAnsi="Times New Roman"/>
          <w:color w:val="000000"/>
          <w:sz w:val="28"/>
          <w:lang w:val="ru-RU"/>
        </w:rPr>
        <w:t xml:space="preserve"> • Окружающий мир: 1-й класс: учебник: в 2 частях, 1 класс/ Плешаков А.А., Акционерное общество «Издательство «Просвещение»</w:t>
      </w:r>
      <w:bookmarkEnd w:id="8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 w:rsidR="00553A44" w:rsidRDefault="00553A44">
      <w:pPr>
        <w:spacing w:after="0" w:line="480" w:lineRule="auto"/>
        <w:ind w:left="120"/>
        <w:rPr>
          <w:lang w:val="ru-RU"/>
        </w:rPr>
      </w:pPr>
    </w:p>
    <w:p w:rsidR="00553A44" w:rsidRDefault="007F5505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53A44" w:rsidRDefault="007F5505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553A44" w:rsidRDefault="007F5505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53A44" w:rsidRPr="007F5505" w:rsidRDefault="007F5505" w:rsidP="007F5505">
      <w:pPr>
        <w:spacing w:after="0" w:line="480" w:lineRule="auto"/>
        <w:ind w:left="120"/>
        <w:rPr>
          <w:lang w:val="ru-RU"/>
        </w:rPr>
        <w:sectPr w:rsidR="00553A44" w:rsidRPr="007F5505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7F5505">
        <w:rPr>
          <w:rFonts w:ascii="Times New Roman" w:hAnsi="Times New Roman"/>
          <w:color w:val="000000"/>
          <w:sz w:val="28"/>
          <w:lang w:val="ru-RU"/>
        </w:rPr>
        <w:t>​</w:t>
      </w:r>
      <w:r w:rsidRPr="007F5505">
        <w:rPr>
          <w:rFonts w:ascii="Times New Roman" w:hAnsi="Times New Roman"/>
          <w:color w:val="333333"/>
          <w:sz w:val="28"/>
          <w:lang w:val="ru-RU"/>
        </w:rPr>
        <w:t>​‌</w:t>
      </w:r>
      <w:bookmarkStart w:id="9" w:name="e2202d81-27be-4f22-aeb6-9d447e67c650"/>
      <w:r w:rsidRPr="007F5505">
        <w:rPr>
          <w:rFonts w:ascii="Times New Roman" w:hAnsi="Times New Roman"/>
          <w:color w:val="000000"/>
          <w:sz w:val="28"/>
          <w:lang w:val="ru-RU"/>
        </w:rPr>
        <w:t>РЭШ, ЦОР, Инфоуро</w:t>
      </w:r>
      <w:bookmarkEnd w:id="7"/>
      <w:bookmarkEnd w:id="9"/>
      <w:r w:rsidR="00DE0517">
        <w:rPr>
          <w:rFonts w:ascii="Times New Roman" w:hAnsi="Times New Roman"/>
          <w:color w:val="000000"/>
          <w:sz w:val="28"/>
          <w:lang w:val="ru-RU"/>
        </w:rPr>
        <w:t>к</w:t>
      </w:r>
    </w:p>
    <w:bookmarkEnd w:id="5"/>
    <w:p w:rsidR="00553A44" w:rsidRDefault="00553A44">
      <w:pPr>
        <w:sectPr w:rsidR="00553A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3A44" w:rsidRDefault="00553A44" w:rsidP="00DE0517">
      <w:pPr>
        <w:spacing w:after="0"/>
        <w:sectPr w:rsidR="00553A4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40630235"/>
    </w:p>
    <w:p w:rsidR="00553A44" w:rsidRDefault="00553A44">
      <w:pPr>
        <w:sectPr w:rsidR="00553A4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block-40630233"/>
      <w:bookmarkEnd w:id="10"/>
    </w:p>
    <w:p w:rsidR="00553A44" w:rsidRPr="007F5505" w:rsidRDefault="00553A44">
      <w:pPr>
        <w:rPr>
          <w:lang w:val="ru-RU"/>
        </w:rPr>
        <w:sectPr w:rsidR="00553A44" w:rsidRPr="007F5505">
          <w:pgSz w:w="11906" w:h="16383"/>
          <w:pgMar w:top="1134" w:right="850" w:bottom="1134" w:left="1701" w:header="720" w:footer="720" w:gutter="0"/>
          <w:cols w:space="720"/>
        </w:sectPr>
      </w:pPr>
      <w:bookmarkStart w:id="12" w:name="block-40630234"/>
      <w:bookmarkEnd w:id="11"/>
    </w:p>
    <w:bookmarkEnd w:id="12"/>
    <w:p w:rsidR="00553A44" w:rsidRPr="007F5505" w:rsidRDefault="00553A44">
      <w:pPr>
        <w:rPr>
          <w:lang w:val="ru-RU"/>
        </w:rPr>
      </w:pPr>
    </w:p>
    <w:sectPr w:rsidR="00553A44" w:rsidRPr="007F5505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671" w:rsidRDefault="00363671">
      <w:pPr>
        <w:spacing w:line="240" w:lineRule="auto"/>
      </w:pPr>
      <w:r>
        <w:separator/>
      </w:r>
    </w:p>
  </w:endnote>
  <w:endnote w:type="continuationSeparator" w:id="0">
    <w:p w:rsidR="00363671" w:rsidRDefault="003636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671" w:rsidRDefault="00363671">
      <w:pPr>
        <w:spacing w:after="0"/>
      </w:pPr>
      <w:r>
        <w:separator/>
      </w:r>
    </w:p>
  </w:footnote>
  <w:footnote w:type="continuationSeparator" w:id="0">
    <w:p w:rsidR="00363671" w:rsidRDefault="003636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3A4B87"/>
    <w:multiLevelType w:val="singleLevel"/>
    <w:tmpl w:val="813A4B87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">
    <w:nsid w:val="8461FADE"/>
    <w:multiLevelType w:val="singleLevel"/>
    <w:tmpl w:val="8461FA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">
    <w:nsid w:val="91995D4F"/>
    <w:multiLevelType w:val="singleLevel"/>
    <w:tmpl w:val="91995D4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3">
    <w:nsid w:val="9239341B"/>
    <w:multiLevelType w:val="singleLevel"/>
    <w:tmpl w:val="9239341B"/>
    <w:lvl w:ilvl="0">
      <w:start w:val="1"/>
      <w:numFmt w:val="decimal"/>
      <w:lvlText w:val="%1."/>
      <w:lvlJc w:val="left"/>
      <w:pPr>
        <w:ind w:left="960" w:hanging="360"/>
      </w:pPr>
    </w:lvl>
  </w:abstractNum>
  <w:abstractNum w:abstractNumId="4">
    <w:nsid w:val="9288B902"/>
    <w:multiLevelType w:val="singleLevel"/>
    <w:tmpl w:val="9288B9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5">
    <w:nsid w:val="9C8AC8EF"/>
    <w:multiLevelType w:val="singleLevel"/>
    <w:tmpl w:val="9C8AC8E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6">
    <w:nsid w:val="B0F1ACD9"/>
    <w:multiLevelType w:val="singleLevel"/>
    <w:tmpl w:val="B0F1ACD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7">
    <w:nsid w:val="B5E306ED"/>
    <w:multiLevelType w:val="singleLevel"/>
    <w:tmpl w:val="B5E306ED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8">
    <w:nsid w:val="B8CEF35B"/>
    <w:multiLevelType w:val="singleLevel"/>
    <w:tmpl w:val="B8CEF35B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9">
    <w:nsid w:val="BB64CFA9"/>
    <w:multiLevelType w:val="singleLevel"/>
    <w:tmpl w:val="BB64CFA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0">
    <w:nsid w:val="BE923771"/>
    <w:multiLevelType w:val="singleLevel"/>
    <w:tmpl w:val="BE923771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1">
    <w:nsid w:val="BF205925"/>
    <w:multiLevelType w:val="singleLevel"/>
    <w:tmpl w:val="BF205925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2">
    <w:nsid w:val="C8879AEF"/>
    <w:multiLevelType w:val="singleLevel"/>
    <w:tmpl w:val="C8879AE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3">
    <w:nsid w:val="CF092B84"/>
    <w:multiLevelType w:val="singleLevel"/>
    <w:tmpl w:val="CF092B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14">
    <w:nsid w:val="D7F9FE59"/>
    <w:multiLevelType w:val="singleLevel"/>
    <w:tmpl w:val="D7F9FE5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5">
    <w:nsid w:val="DCBA6B53"/>
    <w:multiLevelType w:val="singleLevel"/>
    <w:tmpl w:val="DCBA6B53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6">
    <w:nsid w:val="E093A4B0"/>
    <w:multiLevelType w:val="singleLevel"/>
    <w:tmpl w:val="E093A4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7">
    <w:nsid w:val="F4B5D9F5"/>
    <w:multiLevelType w:val="singleLevel"/>
    <w:tmpl w:val="F4B5D9F5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8">
    <w:nsid w:val="F7735DC9"/>
    <w:multiLevelType w:val="singleLevel"/>
    <w:tmpl w:val="F7735DC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9">
    <w:nsid w:val="0053208E"/>
    <w:multiLevelType w:val="singleLevel"/>
    <w:tmpl w:val="005320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20">
    <w:nsid w:val="0248C179"/>
    <w:multiLevelType w:val="singleLevel"/>
    <w:tmpl w:val="0248C17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1">
    <w:nsid w:val="03D62ECE"/>
    <w:multiLevelType w:val="singleLevel"/>
    <w:tmpl w:val="03D62E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2">
    <w:nsid w:val="0E640482"/>
    <w:multiLevelType w:val="singleLevel"/>
    <w:tmpl w:val="0E6404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3">
    <w:nsid w:val="243FCF68"/>
    <w:multiLevelType w:val="singleLevel"/>
    <w:tmpl w:val="243FCF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4">
    <w:nsid w:val="2470EC97"/>
    <w:multiLevelType w:val="singleLevel"/>
    <w:tmpl w:val="2470EC97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5">
    <w:nsid w:val="25B654F3"/>
    <w:multiLevelType w:val="singleLevel"/>
    <w:tmpl w:val="25B654F3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6">
    <w:nsid w:val="2A8F537B"/>
    <w:multiLevelType w:val="singleLevel"/>
    <w:tmpl w:val="2A8F537B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7">
    <w:nsid w:val="30FC5B15"/>
    <w:multiLevelType w:val="singleLevel"/>
    <w:tmpl w:val="30FC5B15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8">
    <w:nsid w:val="39A0D9AC"/>
    <w:multiLevelType w:val="singleLevel"/>
    <w:tmpl w:val="39A0D9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9">
    <w:nsid w:val="46A08BB8"/>
    <w:multiLevelType w:val="singleLevel"/>
    <w:tmpl w:val="46A08B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30">
    <w:nsid w:val="4C1BAE26"/>
    <w:multiLevelType w:val="singleLevel"/>
    <w:tmpl w:val="4C1BAE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31">
    <w:nsid w:val="4D4DC07F"/>
    <w:multiLevelType w:val="singleLevel"/>
    <w:tmpl w:val="4D4DC07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32">
    <w:nsid w:val="4D94DA66"/>
    <w:multiLevelType w:val="singleLevel"/>
    <w:tmpl w:val="4D94DA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33">
    <w:nsid w:val="58765686"/>
    <w:multiLevelType w:val="singleLevel"/>
    <w:tmpl w:val="587656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34">
    <w:nsid w:val="59ADCABA"/>
    <w:multiLevelType w:val="singleLevel"/>
    <w:tmpl w:val="59ADCA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35">
    <w:nsid w:val="5A241D34"/>
    <w:multiLevelType w:val="singleLevel"/>
    <w:tmpl w:val="5A241D34"/>
    <w:lvl w:ilvl="0">
      <w:start w:val="2"/>
      <w:numFmt w:val="decimal"/>
      <w:lvlText w:val="%1."/>
      <w:lvlJc w:val="left"/>
      <w:pPr>
        <w:ind w:left="960" w:hanging="360"/>
      </w:pPr>
    </w:lvl>
  </w:abstractNum>
  <w:abstractNum w:abstractNumId="36">
    <w:nsid w:val="60382F6E"/>
    <w:multiLevelType w:val="singleLevel"/>
    <w:tmpl w:val="60382F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37">
    <w:nsid w:val="629F7852"/>
    <w:multiLevelType w:val="singleLevel"/>
    <w:tmpl w:val="629F78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38">
    <w:nsid w:val="72183CF9"/>
    <w:multiLevelType w:val="singleLevel"/>
    <w:tmpl w:val="72183CF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39">
    <w:nsid w:val="77ECEA79"/>
    <w:multiLevelType w:val="singleLevel"/>
    <w:tmpl w:val="77ECEA7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40">
    <w:nsid w:val="79AA4FA4"/>
    <w:multiLevelType w:val="singleLevel"/>
    <w:tmpl w:val="79AA4F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41">
    <w:nsid w:val="7C246926"/>
    <w:multiLevelType w:val="singleLevel"/>
    <w:tmpl w:val="7C2469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42">
    <w:nsid w:val="7DEC2089"/>
    <w:multiLevelType w:val="singleLevel"/>
    <w:tmpl w:val="7DEC208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num w:numId="1">
    <w:abstractNumId w:val="19"/>
  </w:num>
  <w:num w:numId="2">
    <w:abstractNumId w:val="13"/>
  </w:num>
  <w:num w:numId="3">
    <w:abstractNumId w:val="34"/>
  </w:num>
  <w:num w:numId="4">
    <w:abstractNumId w:val="11"/>
  </w:num>
  <w:num w:numId="5">
    <w:abstractNumId w:val="7"/>
  </w:num>
  <w:num w:numId="6">
    <w:abstractNumId w:val="21"/>
  </w:num>
  <w:num w:numId="7">
    <w:abstractNumId w:val="25"/>
  </w:num>
  <w:num w:numId="8">
    <w:abstractNumId w:val="38"/>
  </w:num>
  <w:num w:numId="9">
    <w:abstractNumId w:val="20"/>
  </w:num>
  <w:num w:numId="10">
    <w:abstractNumId w:val="3"/>
  </w:num>
  <w:num w:numId="11">
    <w:abstractNumId w:val="26"/>
  </w:num>
  <w:num w:numId="12">
    <w:abstractNumId w:val="35"/>
  </w:num>
  <w:num w:numId="13">
    <w:abstractNumId w:val="12"/>
  </w:num>
  <w:num w:numId="14">
    <w:abstractNumId w:val="31"/>
  </w:num>
  <w:num w:numId="15">
    <w:abstractNumId w:val="17"/>
  </w:num>
  <w:num w:numId="16">
    <w:abstractNumId w:val="24"/>
  </w:num>
  <w:num w:numId="17">
    <w:abstractNumId w:val="15"/>
  </w:num>
  <w:num w:numId="18">
    <w:abstractNumId w:val="14"/>
  </w:num>
  <w:num w:numId="19">
    <w:abstractNumId w:val="5"/>
  </w:num>
  <w:num w:numId="20">
    <w:abstractNumId w:val="30"/>
  </w:num>
  <w:num w:numId="21">
    <w:abstractNumId w:val="36"/>
  </w:num>
  <w:num w:numId="22">
    <w:abstractNumId w:val="22"/>
  </w:num>
  <w:num w:numId="23">
    <w:abstractNumId w:val="29"/>
  </w:num>
  <w:num w:numId="24">
    <w:abstractNumId w:val="6"/>
  </w:num>
  <w:num w:numId="25">
    <w:abstractNumId w:val="41"/>
  </w:num>
  <w:num w:numId="26">
    <w:abstractNumId w:val="39"/>
  </w:num>
  <w:num w:numId="27">
    <w:abstractNumId w:val="10"/>
  </w:num>
  <w:num w:numId="28">
    <w:abstractNumId w:val="37"/>
  </w:num>
  <w:num w:numId="29">
    <w:abstractNumId w:val="4"/>
  </w:num>
  <w:num w:numId="30">
    <w:abstractNumId w:val="28"/>
  </w:num>
  <w:num w:numId="31">
    <w:abstractNumId w:val="1"/>
  </w:num>
  <w:num w:numId="32">
    <w:abstractNumId w:val="33"/>
  </w:num>
  <w:num w:numId="33">
    <w:abstractNumId w:val="42"/>
  </w:num>
  <w:num w:numId="34">
    <w:abstractNumId w:val="0"/>
  </w:num>
  <w:num w:numId="35">
    <w:abstractNumId w:val="23"/>
  </w:num>
  <w:num w:numId="36">
    <w:abstractNumId w:val="32"/>
  </w:num>
  <w:num w:numId="37">
    <w:abstractNumId w:val="18"/>
  </w:num>
  <w:num w:numId="38">
    <w:abstractNumId w:val="16"/>
  </w:num>
  <w:num w:numId="39">
    <w:abstractNumId w:val="27"/>
  </w:num>
  <w:num w:numId="40">
    <w:abstractNumId w:val="40"/>
  </w:num>
  <w:num w:numId="41">
    <w:abstractNumId w:val="9"/>
  </w:num>
  <w:num w:numId="42">
    <w:abstractNumId w:val="2"/>
  </w:num>
  <w:num w:numId="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53A44"/>
    <w:rsid w:val="00363671"/>
    <w:rsid w:val="00553A44"/>
    <w:rsid w:val="007F5505"/>
    <w:rsid w:val="00DE0517"/>
    <w:rsid w:val="00DE422A"/>
    <w:rsid w:val="0C144206"/>
    <w:rsid w:val="484D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 w:qFormat="1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nhideWhenUsed="0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qFormat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e">
    <w:name w:val="Balloon Text"/>
    <w:basedOn w:val="a"/>
    <w:link w:val="af"/>
    <w:uiPriority w:val="99"/>
    <w:semiHidden/>
    <w:unhideWhenUsed/>
    <w:rsid w:val="00DE4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E422A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0f9fc" TargetMode="External"/><Relationship Id="rId21" Type="http://schemas.openxmlformats.org/officeDocument/2006/relationships/hyperlink" Target="https://www.yaklass.ru/p/okruzhayushchij-mir/2-klass/rodina-322852/rossiia-nasha-rodina-322853" TargetMode="External"/><Relationship Id="rId42" Type="http://schemas.openxmlformats.org/officeDocument/2006/relationships/hyperlink" Target="https://m.edsoo.ru/7f4116e4" TargetMode="External"/><Relationship Id="rId63" Type="http://schemas.openxmlformats.org/officeDocument/2006/relationships/hyperlink" Target="https://infourok.ru/konspekt-uroka-po-okruzhayuschemu-miru-rodnoy-kray-klass-3438104.html" TargetMode="External"/><Relationship Id="rId84" Type="http://schemas.openxmlformats.org/officeDocument/2006/relationships/hyperlink" Target="https://infourok.ru/material.html?mid=27042" TargetMode="External"/><Relationship Id="rId138" Type="http://schemas.openxmlformats.org/officeDocument/2006/relationships/hyperlink" Target="https://m.edsoo.ru/f840ef2a" TargetMode="External"/><Relationship Id="rId159" Type="http://schemas.openxmlformats.org/officeDocument/2006/relationships/hyperlink" Target="https://m.edsoo.ru/f8413c3c" TargetMode="External"/><Relationship Id="rId170" Type="http://schemas.openxmlformats.org/officeDocument/2006/relationships/hyperlink" Target="https://m.edsoo.ru/f8418dc2" TargetMode="External"/><Relationship Id="rId191" Type="http://schemas.openxmlformats.org/officeDocument/2006/relationships/hyperlink" Target="https://m.edsoo.ru/f841c800" TargetMode="External"/><Relationship Id="rId196" Type="http://schemas.openxmlformats.org/officeDocument/2006/relationships/hyperlink" Target="https://m.edsoo.ru/f841d336" TargetMode="External"/><Relationship Id="rId16" Type="http://schemas.openxmlformats.org/officeDocument/2006/relationships/hyperlink" Target="https://m.edsoo.ru/7f4116e4" TargetMode="External"/><Relationship Id="rId107" Type="http://schemas.openxmlformats.org/officeDocument/2006/relationships/hyperlink" Target="https://infourok.ru/prezentaciya-po-okruzhayushemu-miru-na-temu-sezonnye-izmeneniya-v-prirode-1-klass-6414277.html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www.yaklass.ru/" TargetMode="External"/><Relationship Id="rId37" Type="http://schemas.openxmlformats.org/officeDocument/2006/relationships/hyperlink" Target="https://resh.edu.ru/subject/43/2/" TargetMode="External"/><Relationship Id="rId53" Type="http://schemas.openxmlformats.org/officeDocument/2006/relationships/hyperlink" Target="https://m.edsoo.ru/7f412850" TargetMode="External"/><Relationship Id="rId58" Type="http://schemas.openxmlformats.org/officeDocument/2006/relationships/hyperlink" Target="https://m.edsoo.ru/7f412850" TargetMode="External"/><Relationship Id="rId74" Type="http://schemas.openxmlformats.org/officeDocument/2006/relationships/hyperlink" Target="https://iu.ru/video-lessons/8109edd1-6631-4a13-8374-052a83838684" TargetMode="External"/><Relationship Id="rId79" Type="http://schemas.openxmlformats.org/officeDocument/2006/relationships/hyperlink" Target="https://infourok.ru/urok-po-okruzhayuschemu-miru-dlya-klassa-listvennie-i-hvoynie-rasteniya-1975006.html" TargetMode="External"/><Relationship Id="rId102" Type="http://schemas.openxmlformats.org/officeDocument/2006/relationships/hyperlink" Target="https://infourok.ru/konspekt-uroka-po-okruzhayushemu-miru-na-temu-odnoklassniki-vzaimootnosheniya-mezhdu-nimi-cennost-druzhby-vzaimnoj-pomoshi-1-kla-6198121.html" TargetMode="External"/><Relationship Id="rId123" Type="http://schemas.openxmlformats.org/officeDocument/2006/relationships/hyperlink" Target="https://m.edsoo.ru/f840d328" TargetMode="External"/><Relationship Id="rId128" Type="http://schemas.openxmlformats.org/officeDocument/2006/relationships/hyperlink" Target="https://m.edsoo.ru/f840df26" TargetMode="External"/><Relationship Id="rId144" Type="http://schemas.openxmlformats.org/officeDocument/2006/relationships/hyperlink" Target="https://m.edsoo.ru/f8410dd4" TargetMode="External"/><Relationship Id="rId149" Type="http://schemas.openxmlformats.org/officeDocument/2006/relationships/hyperlink" Target="https://m.edsoo.ru/f8411f90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urok.1sept.ru/articles/652778" TargetMode="External"/><Relationship Id="rId95" Type="http://schemas.openxmlformats.org/officeDocument/2006/relationships/hyperlink" Target="https://iu.ru/video-lessons/861f77e7-33e8-4476-9d93-95c925d00b9c" TargetMode="External"/><Relationship Id="rId160" Type="http://schemas.openxmlformats.org/officeDocument/2006/relationships/hyperlink" Target="https://m.edsoo.ru/f8413e30" TargetMode="External"/><Relationship Id="rId165" Type="http://schemas.openxmlformats.org/officeDocument/2006/relationships/hyperlink" Target="https://m.edsoo.ru/f8418dc2" TargetMode="External"/><Relationship Id="rId181" Type="http://schemas.openxmlformats.org/officeDocument/2006/relationships/hyperlink" Target="https://m.edsoo.ru/f8417d1e" TargetMode="External"/><Relationship Id="rId186" Type="http://schemas.openxmlformats.org/officeDocument/2006/relationships/hyperlink" Target="https://m.edsoo.ru/f8419c54" TargetMode="External"/><Relationship Id="rId22" Type="http://schemas.openxmlformats.org/officeDocument/2006/relationships/hyperlink" Target="https://resh.edu.ru/subject/lesson/6071/main/154860/" TargetMode="External"/><Relationship Id="rId27" Type="http://schemas.openxmlformats.org/officeDocument/2006/relationships/hyperlink" Target="https://www.yaklass.ru/" TargetMode="External"/><Relationship Id="rId43" Type="http://schemas.openxmlformats.org/officeDocument/2006/relationships/hyperlink" Target="https://m.edsoo.ru/7f4116e4" TargetMode="External"/><Relationship Id="rId48" Type="http://schemas.openxmlformats.org/officeDocument/2006/relationships/hyperlink" Target="https://m.edsoo.ru/7f4116e4" TargetMode="External"/><Relationship Id="rId64" Type="http://schemas.openxmlformats.org/officeDocument/2006/relationships/hyperlink" Target="https://resh.edu.ru/subject/lesson/5625/main/154926/" TargetMode="External"/><Relationship Id="rId69" Type="http://schemas.openxmlformats.org/officeDocument/2006/relationships/hyperlink" Target="https://iu.ru/video-lessons/0a12552a-3fc6-4aa0-8713-fa3369dc6234" TargetMode="External"/><Relationship Id="rId113" Type="http://schemas.openxmlformats.org/officeDocument/2006/relationships/hyperlink" Target="https://urok.1sept.ru/articles/658490" TargetMode="External"/><Relationship Id="rId118" Type="http://schemas.openxmlformats.org/officeDocument/2006/relationships/hyperlink" Target="https://m.edsoo.ru/f840ff74" TargetMode="External"/><Relationship Id="rId134" Type="http://schemas.openxmlformats.org/officeDocument/2006/relationships/hyperlink" Target="https://m.edsoo.ru/f840ea16" TargetMode="External"/><Relationship Id="rId139" Type="http://schemas.openxmlformats.org/officeDocument/2006/relationships/hyperlink" Target="https://m.edsoo.ru/f840fde4" TargetMode="External"/><Relationship Id="rId80" Type="http://schemas.openxmlformats.org/officeDocument/2006/relationships/hyperlink" Target="https://resh.edu.ru/subject/lesson/4043/train/117461/" TargetMode="External"/><Relationship Id="rId85" Type="http://schemas.openxmlformats.org/officeDocument/2006/relationships/hyperlink" Target="https://infourok.ru/konspekt-uroka-po-okruzhayuschemu-miru-na-temu-kto-takie-ribi-klass-2502009.html" TargetMode="External"/><Relationship Id="rId150" Type="http://schemas.openxmlformats.org/officeDocument/2006/relationships/hyperlink" Target="https://m.edsoo.ru/f8411dd8" TargetMode="External"/><Relationship Id="rId155" Type="http://schemas.openxmlformats.org/officeDocument/2006/relationships/hyperlink" Target="https://m.edsoo.ru/f8412706" TargetMode="External"/><Relationship Id="rId171" Type="http://schemas.openxmlformats.org/officeDocument/2006/relationships/hyperlink" Target="https://m.edsoo.ru/f8415da2" TargetMode="External"/><Relationship Id="rId176" Type="http://schemas.openxmlformats.org/officeDocument/2006/relationships/hyperlink" Target="https://m.edsoo.ru/f8416996" TargetMode="External"/><Relationship Id="rId192" Type="http://schemas.openxmlformats.org/officeDocument/2006/relationships/hyperlink" Target="https://m.edsoo.ru/f841c9f4" TargetMode="External"/><Relationship Id="rId197" Type="http://schemas.openxmlformats.org/officeDocument/2006/relationships/hyperlink" Target="https://m.edsoo.ru/f841dc50" TargetMode="External"/><Relationship Id="rId12" Type="http://schemas.openxmlformats.org/officeDocument/2006/relationships/hyperlink" Target="https://uchitelya.com/okruzhayuschiy-mir/179412-konspekt-uroka-po-okruzhayuschemu-miru-nasha-strana-rossiya-1-klass.html" TargetMode="External"/><Relationship Id="rId17" Type="http://schemas.openxmlformats.org/officeDocument/2006/relationships/hyperlink" Target="https://m.edsoo.ru/7f4116e4" TargetMode="External"/><Relationship Id="rId33" Type="http://schemas.openxmlformats.org/officeDocument/2006/relationships/hyperlink" Target="https://resh.edu.ru/subject/43/2/" TargetMode="External"/><Relationship Id="rId38" Type="http://schemas.openxmlformats.org/officeDocument/2006/relationships/hyperlink" Target="https://www.yaklass.ru/" TargetMode="External"/><Relationship Id="rId59" Type="http://schemas.openxmlformats.org/officeDocument/2006/relationships/hyperlink" Target="https://resh.edu.ru/subject/lesson/5958/start/104569/" TargetMode="External"/><Relationship Id="rId103" Type="http://schemas.openxmlformats.org/officeDocument/2006/relationships/hyperlink" Target="https://iu.ru/video-lessons/818f4005-e65b-4c76-" TargetMode="External"/><Relationship Id="rId108" Type="http://schemas.openxmlformats.org/officeDocument/2006/relationships/hyperlink" Target="https://infourok.ru/konspekt-uroka-po-okruzhayuschemu-miru-rodnoy-kray-klass-3438104.html" TargetMode="External"/><Relationship Id="rId124" Type="http://schemas.openxmlformats.org/officeDocument/2006/relationships/hyperlink" Target="https://m.edsoo.ru/f840cb62" TargetMode="External"/><Relationship Id="rId129" Type="http://schemas.openxmlformats.org/officeDocument/2006/relationships/hyperlink" Target="https://m.edsoo.ru/f840e0de" TargetMode="External"/><Relationship Id="rId54" Type="http://schemas.openxmlformats.org/officeDocument/2006/relationships/hyperlink" Target="https://m.edsoo.ru/7f412850" TargetMode="External"/><Relationship Id="rId70" Type="http://schemas.openxmlformats.org/officeDocument/2006/relationships/hyperlink" Target="https://infourok.ru/priroda-i-predmety-sozdannye-chelovekom-prirodnye-materialy-berezhnoe-otnoshenie-k-predmetam-vesham-uhod-za-nimi-6387508.html" TargetMode="External"/><Relationship Id="rId75" Type="http://schemas.openxmlformats.org/officeDocument/2006/relationships/hyperlink" Target="https://uchitelya.com/okruzhayuschiy-mir/25516-prezentaciya-chasti-rasteniy-1-klass.html" TargetMode="External"/><Relationship Id="rId91" Type="http://schemas.openxmlformats.org/officeDocument/2006/relationships/hyperlink" Target="https://iu.ru/video-lessons/b25adbd9-6fd4-4bcc-927f-3e031db6ec55" TargetMode="External"/><Relationship Id="rId96" Type="http://schemas.openxmlformats.org/officeDocument/2006/relationships/hyperlink" Target="https://iu.ru/video-lessons/c99a9aed-9121-4789-8a1a-ed0347ae8466" TargetMode="External"/><Relationship Id="rId140" Type="http://schemas.openxmlformats.org/officeDocument/2006/relationships/hyperlink" Target="https://m.edsoo.ru/f840f240" TargetMode="External"/><Relationship Id="rId145" Type="http://schemas.openxmlformats.org/officeDocument/2006/relationships/hyperlink" Target="https://m.edsoo.ru/f8410aa0" TargetMode="External"/><Relationship Id="rId161" Type="http://schemas.openxmlformats.org/officeDocument/2006/relationships/hyperlink" Target="https://m.edsoo.ru/f84140ba" TargetMode="External"/><Relationship Id="rId166" Type="http://schemas.openxmlformats.org/officeDocument/2006/relationships/hyperlink" Target="https://m.edsoo.ru/f8415118" TargetMode="External"/><Relationship Id="rId182" Type="http://schemas.openxmlformats.org/officeDocument/2006/relationships/hyperlink" Target="https://m.edsoo.ru/f8417f08" TargetMode="External"/><Relationship Id="rId187" Type="http://schemas.openxmlformats.org/officeDocument/2006/relationships/hyperlink" Target="https://m.edsoo.ru/f8419894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hyperlink" Target="https://yandex.ru/video/preview/5490028497766192526" TargetMode="External"/><Relationship Id="rId28" Type="http://schemas.openxmlformats.org/officeDocument/2006/relationships/hyperlink" Target="https://www.yaklass.ru/" TargetMode="External"/><Relationship Id="rId49" Type="http://schemas.openxmlformats.org/officeDocument/2006/relationships/hyperlink" Target="https://m.edsoo.ru/7f4116e4" TargetMode="External"/><Relationship Id="rId114" Type="http://schemas.openxmlformats.org/officeDocument/2006/relationships/hyperlink" Target="https://www.youtube.com/watch?v=XL9guLjLn8w" TargetMode="External"/><Relationship Id="rId119" Type="http://schemas.openxmlformats.org/officeDocument/2006/relationships/hyperlink" Target="https://m.edsoo.ru/f841330e" TargetMode="External"/><Relationship Id="rId44" Type="http://schemas.openxmlformats.org/officeDocument/2006/relationships/hyperlink" Target="https://m.edsoo.ru/7f4116e4" TargetMode="External"/><Relationship Id="rId60" Type="http://schemas.openxmlformats.org/officeDocument/2006/relationships/hyperlink" Target="https://uchitelya.com/okruzhayuschiy-mir/179412-konspekt-uroka-po-okruzhayuschemu-miru-nasha-strana-rossiya-1-klass.html" TargetMode="External"/><Relationship Id="rId65" Type="http://schemas.openxmlformats.org/officeDocument/2006/relationships/hyperlink" Target="https://resh.edu.ru/subject/lesson/5164/start/273959/" TargetMode="External"/><Relationship Id="rId81" Type="http://schemas.openxmlformats.org/officeDocument/2006/relationships/hyperlink" Target="https://yandex.ru/video/preview/15731241113721336936" TargetMode="External"/><Relationship Id="rId86" Type="http://schemas.openxmlformats.org/officeDocument/2006/relationships/hyperlink" Target="https://infourok.ru/konspekt-uroka-po-okruzhayushemu-miru-na-temu-kto-takie-pticy-1-klass-4378631.html" TargetMode="External"/><Relationship Id="rId130" Type="http://schemas.openxmlformats.org/officeDocument/2006/relationships/hyperlink" Target="https://m.edsoo.ru/f840e282" TargetMode="External"/><Relationship Id="rId135" Type="http://schemas.openxmlformats.org/officeDocument/2006/relationships/hyperlink" Target="https://m.edsoo.ru/f840ea16" TargetMode="External"/><Relationship Id="rId151" Type="http://schemas.openxmlformats.org/officeDocument/2006/relationships/hyperlink" Target="https://m.edsoo.ru/f8411c0c" TargetMode="External"/><Relationship Id="rId156" Type="http://schemas.openxmlformats.org/officeDocument/2006/relationships/hyperlink" Target="https://m.edsoo.ru/f8412896" TargetMode="External"/><Relationship Id="rId177" Type="http://schemas.openxmlformats.org/officeDocument/2006/relationships/hyperlink" Target="https://m.edsoo.ru/f8416b58" TargetMode="External"/><Relationship Id="rId198" Type="http://schemas.openxmlformats.org/officeDocument/2006/relationships/fontTable" Target="fontTable.xml"/><Relationship Id="rId172" Type="http://schemas.openxmlformats.org/officeDocument/2006/relationships/hyperlink" Target="https://m.edsoo.ru/f8415f50" TargetMode="External"/><Relationship Id="rId193" Type="http://schemas.openxmlformats.org/officeDocument/2006/relationships/hyperlink" Target="https://m.edsoo.ru/f841dac0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16e4" TargetMode="External"/><Relationship Id="rId39" Type="http://schemas.openxmlformats.org/officeDocument/2006/relationships/hyperlink" Target="https://m.edsoo.ru/7f4116e4" TargetMode="External"/><Relationship Id="rId109" Type="http://schemas.openxmlformats.org/officeDocument/2006/relationships/hyperlink" Target="https://infourok.ru/metodicheskaya-razrabotka-vneklassnogo-meropriyatiya-na-temu-moya-semya-v-proshlom-nastoyaschem-i-buduschem-3191125.html" TargetMode="External"/><Relationship Id="rId34" Type="http://schemas.openxmlformats.org/officeDocument/2006/relationships/hyperlink" Target="https://www.yaklass.ru/" TargetMode="External"/><Relationship Id="rId50" Type="http://schemas.openxmlformats.org/officeDocument/2006/relationships/hyperlink" Target="https://m.edsoo.ru/7f412850" TargetMode="External"/><Relationship Id="rId55" Type="http://schemas.openxmlformats.org/officeDocument/2006/relationships/hyperlink" Target="https://m.edsoo.ru/7f412850" TargetMode="External"/><Relationship Id="rId76" Type="http://schemas.openxmlformats.org/officeDocument/2006/relationships/hyperlink" Target="https://multiurok.ru/files/konspekt-uroka-tema-kak-ukhazhivat-za-komnatnymi-r.html" TargetMode="External"/><Relationship Id="rId97" Type="http://schemas.openxmlformats.org/officeDocument/2006/relationships/hyperlink" Target="https://infourok.ru/izuchaem-pogodu-rodnogo-kraya-6385176.html" TargetMode="External"/><Relationship Id="rId104" Type="http://schemas.openxmlformats.org/officeDocument/2006/relationships/hyperlink" Target="https://iu.ru/video-lessons/c960ef9f-5eb5-4199-8aab-74cda879504a" TargetMode="External"/><Relationship Id="rId120" Type="http://schemas.openxmlformats.org/officeDocument/2006/relationships/hyperlink" Target="https://m.edsoo.ru/f84123aa" TargetMode="External"/><Relationship Id="rId125" Type="http://schemas.openxmlformats.org/officeDocument/2006/relationships/hyperlink" Target="https://m.edsoo.ru/f840ce78" TargetMode="External"/><Relationship Id="rId141" Type="http://schemas.openxmlformats.org/officeDocument/2006/relationships/hyperlink" Target="https://m.edsoo.ru/f84104ba" TargetMode="External"/><Relationship Id="rId146" Type="http://schemas.openxmlformats.org/officeDocument/2006/relationships/hyperlink" Target="https://m.edsoo.ru/f8410654" TargetMode="External"/><Relationship Id="rId167" Type="http://schemas.openxmlformats.org/officeDocument/2006/relationships/hyperlink" Target="https://m.edsoo.ru/f8415b9a" TargetMode="External"/><Relationship Id="rId188" Type="http://schemas.openxmlformats.org/officeDocument/2006/relationships/hyperlink" Target="https://m.edsoo.ru/f841b284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resh.edu.ru/subject/lesson/5365/conspect/167914/" TargetMode="External"/><Relationship Id="rId92" Type="http://schemas.openxmlformats.org/officeDocument/2006/relationships/hyperlink" Target="https://iu.ru/video-lessons/64c28354-02d3-4f6c-8992-62c2a7a4a64c" TargetMode="External"/><Relationship Id="rId162" Type="http://schemas.openxmlformats.org/officeDocument/2006/relationships/hyperlink" Target="https://m.edsoo.ru/f841380e" TargetMode="External"/><Relationship Id="rId183" Type="http://schemas.openxmlformats.org/officeDocument/2006/relationships/hyperlink" Target="https://m.edsoo.ru/f84181ce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43/2/" TargetMode="External"/><Relationship Id="rId24" Type="http://schemas.openxmlformats.org/officeDocument/2006/relationships/hyperlink" Target="https://resh.edu.ru/subject/43/2/" TargetMode="External"/><Relationship Id="rId40" Type="http://schemas.openxmlformats.org/officeDocument/2006/relationships/hyperlink" Target="https://m.edsoo.ru/7f4116e4" TargetMode="External"/><Relationship Id="rId45" Type="http://schemas.openxmlformats.org/officeDocument/2006/relationships/hyperlink" Target="https://m.edsoo.ru/7f4116e4" TargetMode="External"/><Relationship Id="rId66" Type="http://schemas.openxmlformats.org/officeDocument/2006/relationships/hyperlink" Target="https://resh.edu.ru/subject/lesson/3675/start/97796/" TargetMode="External"/><Relationship Id="rId87" Type="http://schemas.openxmlformats.org/officeDocument/2006/relationships/hyperlink" Target="https://uchitelya.com/okruzhayuschiy-mir/36014-konspekt-uroka-pticy-ih-raznoobrazie-1-klass.html" TargetMode="External"/><Relationship Id="rId110" Type="http://schemas.openxmlformats.org/officeDocument/2006/relationships/hyperlink" Target="https://resh.edu.ru/subject/lesson/4002/start/119243/" TargetMode="External"/><Relationship Id="rId115" Type="http://schemas.openxmlformats.org/officeDocument/2006/relationships/hyperlink" Target="https://infourok.ru/prezentaciya-po-okruzhayushemu-miru-na-temu-sezonnye-izmeneniya-v-prirode-1-klass-6414277.html" TargetMode="External"/><Relationship Id="rId131" Type="http://schemas.openxmlformats.org/officeDocument/2006/relationships/hyperlink" Target="https://m.edsoo.ru/f840e41c" TargetMode="External"/><Relationship Id="rId136" Type="http://schemas.openxmlformats.org/officeDocument/2006/relationships/hyperlink" Target="https://m.edsoo.ru/f840ebe2" TargetMode="External"/><Relationship Id="rId157" Type="http://schemas.openxmlformats.org/officeDocument/2006/relationships/hyperlink" Target="https://m.edsoo.ru/f8412a1c" TargetMode="External"/><Relationship Id="rId178" Type="http://schemas.openxmlformats.org/officeDocument/2006/relationships/hyperlink" Target="https://m.edsoo.ru/f8416cfc" TargetMode="External"/><Relationship Id="rId61" Type="http://schemas.openxmlformats.org/officeDocument/2006/relationships/hyperlink" Target="https://iu.ru/video-lessons/983ad6a6-401d-42a5-9b12-057623d1e631" TargetMode="External"/><Relationship Id="rId82" Type="http://schemas.openxmlformats.org/officeDocument/2006/relationships/hyperlink" Target="https://iu.ru/video-lessons/bb301165-36be-4f7e-9dfd-af44a99792d4" TargetMode="External"/><Relationship Id="rId152" Type="http://schemas.openxmlformats.org/officeDocument/2006/relationships/hyperlink" Target="https://m.edsoo.ru/f84118a6" TargetMode="External"/><Relationship Id="rId173" Type="http://schemas.openxmlformats.org/officeDocument/2006/relationships/hyperlink" Target="https://m.edsoo.ru/f8416306" TargetMode="External"/><Relationship Id="rId194" Type="http://schemas.openxmlformats.org/officeDocument/2006/relationships/hyperlink" Target="https://m.edsoo.ru/f841d188" TargetMode="External"/><Relationship Id="rId199" Type="http://schemas.openxmlformats.org/officeDocument/2006/relationships/theme" Target="theme/theme1.xml"/><Relationship Id="rId19" Type="http://schemas.openxmlformats.org/officeDocument/2006/relationships/hyperlink" Target="https://resh.edu.ru/subject/43/2/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www.yaklass.ru/" TargetMode="External"/><Relationship Id="rId35" Type="http://schemas.openxmlformats.org/officeDocument/2006/relationships/hyperlink" Target="https://resh.edu.ru/subject/43/2/" TargetMode="External"/><Relationship Id="rId56" Type="http://schemas.openxmlformats.org/officeDocument/2006/relationships/hyperlink" Target="https://m.edsoo.ru/7f412850" TargetMode="External"/><Relationship Id="rId77" Type="http://schemas.openxmlformats.org/officeDocument/2006/relationships/hyperlink" Target="https://infourok.ru/prezentaciya-po-okruzhayushemu-miru-na-temu-komnatnye-rasteniya-pravila-soderzhaniya-i-uhoda-1-klass-6253680.html" TargetMode="External"/><Relationship Id="rId100" Type="http://schemas.openxmlformats.org/officeDocument/2006/relationships/hyperlink" Target="https://infourok.ru/prezentaciya-po-okruzhayushemu-miru-rasteniya-1-klass-5110163.html" TargetMode="External"/><Relationship Id="rId105" Type="http://schemas.openxmlformats.org/officeDocument/2006/relationships/hyperlink" Target="https://urok.1sept.ru/articles/658490" TargetMode="External"/><Relationship Id="rId126" Type="http://schemas.openxmlformats.org/officeDocument/2006/relationships/hyperlink" Target="https://m.edsoo.ru/f840d03a" TargetMode="External"/><Relationship Id="rId147" Type="http://schemas.openxmlformats.org/officeDocument/2006/relationships/hyperlink" Target="https://m.edsoo.ru/f8410c3a" TargetMode="External"/><Relationship Id="rId168" Type="http://schemas.openxmlformats.org/officeDocument/2006/relationships/hyperlink" Target="https://m.edsoo.ru/f841580c" TargetMode="External"/><Relationship Id="rId8" Type="http://schemas.openxmlformats.org/officeDocument/2006/relationships/image" Target="media/image1.tiff"/><Relationship Id="rId51" Type="http://schemas.openxmlformats.org/officeDocument/2006/relationships/hyperlink" Target="https://m.edsoo.ru/7f412850" TargetMode="External"/><Relationship Id="rId72" Type="http://schemas.openxmlformats.org/officeDocument/2006/relationships/hyperlink" Target="https://infourok.ru/prezentaciya-po-okruzhayushemu-miru-rasteniya-1-klass-5110163.html" TargetMode="External"/><Relationship Id="rId93" Type="http://schemas.openxmlformats.org/officeDocument/2006/relationships/hyperlink" Target="https://resh.edu.ru/subject/lesson/3664/start/154781/" TargetMode="External"/><Relationship Id="rId98" Type="http://schemas.openxmlformats.org/officeDocument/2006/relationships/hyperlink" Target="https://infourok.ru/konspekt-uroka-po-okruzhayuschemu-miru-na-temu-pogoda-chto-takoe-termometr-1641453.html" TargetMode="External"/><Relationship Id="rId121" Type="http://schemas.openxmlformats.org/officeDocument/2006/relationships/hyperlink" Target="https://m.edsoo.ru/f840c7ca" TargetMode="External"/><Relationship Id="rId142" Type="http://schemas.openxmlformats.org/officeDocument/2006/relationships/hyperlink" Target="https://m.edsoo.ru/f8410f78" TargetMode="External"/><Relationship Id="rId163" Type="http://schemas.openxmlformats.org/officeDocument/2006/relationships/hyperlink" Target="https://m.edsoo.ru/f8414d1c" TargetMode="External"/><Relationship Id="rId184" Type="http://schemas.openxmlformats.org/officeDocument/2006/relationships/hyperlink" Target="https://m.edsoo.ru/f84185ac" TargetMode="External"/><Relationship Id="rId189" Type="http://schemas.openxmlformats.org/officeDocument/2006/relationships/hyperlink" Target="https://m.edsoo.ru/f841b4aa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www.yaklass.ru/" TargetMode="External"/><Relationship Id="rId46" Type="http://schemas.openxmlformats.org/officeDocument/2006/relationships/hyperlink" Target="https://m.edsoo.ru/7f4116e4" TargetMode="External"/><Relationship Id="rId67" Type="http://schemas.openxmlformats.org/officeDocument/2006/relationships/hyperlink" Target="https://resh.edu.ru/subject/lesson/5531/main/155081/" TargetMode="External"/><Relationship Id="rId116" Type="http://schemas.openxmlformats.org/officeDocument/2006/relationships/hyperlink" Target="https://m.edsoo.ru/f840c162" TargetMode="External"/><Relationship Id="rId137" Type="http://schemas.openxmlformats.org/officeDocument/2006/relationships/hyperlink" Target="https://m.edsoo.ru/f840ed90" TargetMode="External"/><Relationship Id="rId158" Type="http://schemas.openxmlformats.org/officeDocument/2006/relationships/hyperlink" Target="https://m.edsoo.ru/f8412ef4" TargetMode="External"/><Relationship Id="rId20" Type="http://schemas.openxmlformats.org/officeDocument/2006/relationships/hyperlink" Target="https://www.yaklass.ru/" TargetMode="External"/><Relationship Id="rId41" Type="http://schemas.openxmlformats.org/officeDocument/2006/relationships/hyperlink" Target="https://m.edsoo.ru/7f4116e4" TargetMode="External"/><Relationship Id="rId62" Type="http://schemas.openxmlformats.org/officeDocument/2006/relationships/hyperlink" Target="https://resh.edu.ru/subject/lesson/5091/start/118888/" TargetMode="External"/><Relationship Id="rId83" Type="http://schemas.openxmlformats.org/officeDocument/2006/relationships/hyperlink" Target="https://easyen.ru/load/okruzhajushhij_mir/1_klass/urok_12_kto_takie_nasekomye/236-1-0-50669" TargetMode="External"/><Relationship Id="rId88" Type="http://schemas.openxmlformats.org/officeDocument/2006/relationships/hyperlink" Target="https://resh.edu.ru/subject/lesson/3940/start/154258/" TargetMode="External"/><Relationship Id="rId111" Type="http://schemas.openxmlformats.org/officeDocument/2006/relationships/hyperlink" Target="https://urok.1sept.ru/articles/606935" TargetMode="External"/><Relationship Id="rId132" Type="http://schemas.openxmlformats.org/officeDocument/2006/relationships/hyperlink" Target="https://m.edsoo.ru/f840e6a6" TargetMode="External"/><Relationship Id="rId153" Type="http://schemas.openxmlformats.org/officeDocument/2006/relationships/hyperlink" Target="https://m.edsoo.ru/f84112c0" TargetMode="External"/><Relationship Id="rId174" Type="http://schemas.openxmlformats.org/officeDocument/2006/relationships/hyperlink" Target="https://m.edsoo.ru/f84164be" TargetMode="External"/><Relationship Id="rId179" Type="http://schemas.openxmlformats.org/officeDocument/2006/relationships/hyperlink" Target="https://m.edsoo.ru/f8416fae" TargetMode="External"/><Relationship Id="rId195" Type="http://schemas.openxmlformats.org/officeDocument/2006/relationships/hyperlink" Target="https://m.edsoo.ru/f841d8ea" TargetMode="External"/><Relationship Id="rId190" Type="http://schemas.openxmlformats.org/officeDocument/2006/relationships/hyperlink" Target="https://m.edsoo.ru/f841c56c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www.yaklass.ru/" TargetMode="External"/><Relationship Id="rId57" Type="http://schemas.openxmlformats.org/officeDocument/2006/relationships/hyperlink" Target="https://m.edsoo.ru/7f412850" TargetMode="External"/><Relationship Id="rId106" Type="http://schemas.openxmlformats.org/officeDocument/2006/relationships/hyperlink" Target="https://www.youtube.com/watch?v=XL9guLjLn8w" TargetMode="External"/><Relationship Id="rId127" Type="http://schemas.openxmlformats.org/officeDocument/2006/relationships/hyperlink" Target="https://m.edsoo.ru/f840da26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resh.edu.ru/subject/43/2/" TargetMode="External"/><Relationship Id="rId52" Type="http://schemas.openxmlformats.org/officeDocument/2006/relationships/hyperlink" Target="https://m.edsoo.ru/7f412850" TargetMode="External"/><Relationship Id="rId73" Type="http://schemas.openxmlformats.org/officeDocument/2006/relationships/hyperlink" Target="https://www.youtube.com/watch?v=tpHgpEHwc5U" TargetMode="External"/><Relationship Id="rId78" Type="http://schemas.openxmlformats.org/officeDocument/2006/relationships/hyperlink" Target="https://infourok.ru/prezentaciya-po-okruzhayushemu-miru-na-temu-komnatnye-rasteniya-pravila-soderzhaniya-i-uhoda-1-klass-6253680.html" TargetMode="External"/><Relationship Id="rId94" Type="http://schemas.openxmlformats.org/officeDocument/2006/relationships/hyperlink" Target="https://iu.ru/video-lessons/dc50ae64-c4ef-4d89-9a13-67b4a9fc178c" TargetMode="External"/><Relationship Id="rId99" Type="http://schemas.openxmlformats.org/officeDocument/2006/relationships/hyperlink" Target="https://infourok.ru/urok-po-okruzhayuschemu-miru-na-temu-instrumenti-i-pribori-prakticheskaya-rabota-opredelenie-temperaturi-2414276.html" TargetMode="External"/><Relationship Id="rId101" Type="http://schemas.openxmlformats.org/officeDocument/2006/relationships/hyperlink" Target="https://www.youtube.com/watch?v=tpHgpEHwc5U" TargetMode="External"/><Relationship Id="rId122" Type="http://schemas.openxmlformats.org/officeDocument/2006/relationships/hyperlink" Target="https://m.edsoo.ru/f840c392" TargetMode="External"/><Relationship Id="rId143" Type="http://schemas.openxmlformats.org/officeDocument/2006/relationships/hyperlink" Target="https://m.edsoo.ru/f84116c6" TargetMode="External"/><Relationship Id="rId148" Type="http://schemas.openxmlformats.org/officeDocument/2006/relationships/hyperlink" Target="https://m.edsoo.ru/f8410910" TargetMode="External"/><Relationship Id="rId164" Type="http://schemas.openxmlformats.org/officeDocument/2006/relationships/hyperlink" Target="https://m.edsoo.ru/f8414eca" TargetMode="External"/><Relationship Id="rId169" Type="http://schemas.openxmlformats.org/officeDocument/2006/relationships/hyperlink" Target="https://m.edsoo.ru/f8415636" TargetMode="External"/><Relationship Id="rId185" Type="http://schemas.openxmlformats.org/officeDocument/2006/relationships/hyperlink" Target="https://m.edsoo.ru/f841752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5958/start/104569/" TargetMode="External"/><Relationship Id="rId180" Type="http://schemas.openxmlformats.org/officeDocument/2006/relationships/hyperlink" Target="https://m.edsoo.ru/f8417b34" TargetMode="External"/><Relationship Id="rId26" Type="http://schemas.openxmlformats.org/officeDocument/2006/relationships/hyperlink" Target="https://resh.edu.ru/subject/43/2/" TargetMode="External"/><Relationship Id="rId47" Type="http://schemas.openxmlformats.org/officeDocument/2006/relationships/hyperlink" Target="https://m.edsoo.ru/7f4116e4" TargetMode="External"/><Relationship Id="rId68" Type="http://schemas.openxmlformats.org/officeDocument/2006/relationships/hyperlink" Target="https://www.youtube.com/watch?v=YdGKNhBLjYA" TargetMode="External"/><Relationship Id="rId89" Type="http://schemas.openxmlformats.org/officeDocument/2006/relationships/hyperlink" Target="https://www.youtube.com/watch?v=k1txDuCp6d0" TargetMode="External"/><Relationship Id="rId112" Type="http://schemas.openxmlformats.org/officeDocument/2006/relationships/hyperlink" Target="https://iu.ru/video-lessons/c18093fe-4889-44a3-8fd2-789b4a2ff520" TargetMode="External"/><Relationship Id="rId133" Type="http://schemas.openxmlformats.org/officeDocument/2006/relationships/hyperlink" Target="https://m.edsoo.ru/f840e85e" TargetMode="External"/><Relationship Id="rId154" Type="http://schemas.openxmlformats.org/officeDocument/2006/relationships/hyperlink" Target="https://m.edsoo.ru/f841254e" TargetMode="External"/><Relationship Id="rId175" Type="http://schemas.openxmlformats.org/officeDocument/2006/relationships/hyperlink" Target="https://m.edsoo.ru/f841618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63</Pages>
  <Words>15212</Words>
  <Characters>86709</Characters>
  <Application>Microsoft Office Word</Application>
  <DocSecurity>0</DocSecurity>
  <Lines>722</Lines>
  <Paragraphs>203</Paragraphs>
  <ScaleCrop>false</ScaleCrop>
  <Company/>
  <LinksUpToDate>false</LinksUpToDate>
  <CharactersWithSpaces>101718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Библиотека_2</cp:lastModifiedBy>
  <cp:revision>4</cp:revision>
  <dcterms:created xsi:type="dcterms:W3CDTF">2024-09-04T17:47:00Z</dcterms:created>
  <dcterms:modified xsi:type="dcterms:W3CDTF">2024-09-11T05:45:00Z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CEE489A0F5394F238CF194632446FCF3_12</vt:lpwstr>
  </property>
</Properties>
</file>